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40"/>
      </w:tblGrid>
      <w:tr w:rsidR="007A3F98" w:rsidRPr="007A3F98" w14:paraId="5F11D1B9" w14:textId="77777777" w:rsidTr="00513F47">
        <w:trPr>
          <w:trHeight w:hRule="exact" w:val="3232"/>
        </w:trPr>
        <w:tc>
          <w:tcPr>
            <w:tcW w:w="9640" w:type="dxa"/>
          </w:tcPr>
          <w:p w14:paraId="5F11D1B7" w14:textId="3BB2BDF3" w:rsidR="007A3F98" w:rsidRPr="00513F47" w:rsidRDefault="007A3F98" w:rsidP="007A3F98">
            <w:pPr>
              <w:pStyle w:val="RapportTitel"/>
            </w:pPr>
            <w:r w:rsidRPr="00CB445B">
              <w:t>Overeenkomst</w:t>
            </w:r>
          </w:p>
          <w:p w14:paraId="5F11D1B8" w14:textId="63414AA7" w:rsidR="007A3F98" w:rsidRPr="00D43115" w:rsidRDefault="00D43115" w:rsidP="007A3F98">
            <w:pPr>
              <w:pStyle w:val="RapportSubtitel"/>
              <w:rPr>
                <w:color w:val="auto"/>
                <w:sz w:val="40"/>
                <w:szCs w:val="40"/>
              </w:rPr>
            </w:pPr>
            <w:r w:rsidRPr="00D43115">
              <w:rPr>
                <w:sz w:val="40"/>
                <w:szCs w:val="40"/>
              </w:rPr>
              <w:t xml:space="preserve">Vervangen </w:t>
            </w:r>
            <w:r w:rsidR="003A65AC">
              <w:rPr>
                <w:sz w:val="40"/>
                <w:szCs w:val="40"/>
              </w:rPr>
              <w:t>Openbare Verlichting Gemeente Hoorn</w:t>
            </w:r>
          </w:p>
        </w:tc>
      </w:tr>
      <w:tr w:rsidR="007A3F98" w:rsidRPr="007A3F98" w14:paraId="5F11D1BB" w14:textId="77777777" w:rsidTr="00513F47">
        <w:trPr>
          <w:trHeight w:hRule="exact" w:val="262"/>
        </w:trPr>
        <w:tc>
          <w:tcPr>
            <w:tcW w:w="9640" w:type="dxa"/>
          </w:tcPr>
          <w:p w14:paraId="5F11D1BA" w14:textId="77777777" w:rsidR="007A3F98" w:rsidRPr="007A3F98" w:rsidRDefault="007A3F98" w:rsidP="007A3F98">
            <w:pPr>
              <w:pStyle w:val="Auteur"/>
              <w:rPr>
                <w:color w:val="auto"/>
              </w:rPr>
            </w:pPr>
          </w:p>
        </w:tc>
      </w:tr>
      <w:tr w:rsidR="007A3F98" w:rsidRPr="007A3F98" w14:paraId="5F11D1BD" w14:textId="77777777" w:rsidTr="00513F47">
        <w:tc>
          <w:tcPr>
            <w:tcW w:w="9640" w:type="dxa"/>
          </w:tcPr>
          <w:p w14:paraId="5F11D1BC" w14:textId="77777777" w:rsidR="007A3F98" w:rsidRPr="007A3F98" w:rsidRDefault="007A3F98" w:rsidP="007A3F98"/>
        </w:tc>
      </w:tr>
      <w:tr w:rsidR="007A3F98" w:rsidRPr="007A3F98" w14:paraId="5F11D1C2" w14:textId="77777777" w:rsidTr="00513F47">
        <w:trPr>
          <w:trHeight w:val="646"/>
        </w:trPr>
        <w:tc>
          <w:tcPr>
            <w:tcW w:w="9640" w:type="dxa"/>
          </w:tcPr>
          <w:p w14:paraId="5F11D1BE" w14:textId="75A927D9" w:rsidR="007A3F98" w:rsidRPr="00513F47" w:rsidRDefault="003A65AC" w:rsidP="007A3F98">
            <w:pPr>
              <w:pStyle w:val="RapportDatum"/>
            </w:pPr>
            <w:r>
              <w:t>26</w:t>
            </w:r>
            <w:r w:rsidR="00D43115">
              <w:t xml:space="preserve"> </w:t>
            </w:r>
            <w:r>
              <w:t>april</w:t>
            </w:r>
            <w:r w:rsidR="00D43115">
              <w:t xml:space="preserve"> 2021</w:t>
            </w:r>
          </w:p>
          <w:p w14:paraId="5F11D1BF" w14:textId="77777777" w:rsidR="007A3F98" w:rsidRPr="00513F47" w:rsidRDefault="007A3F98" w:rsidP="007A3F98">
            <w:pPr>
              <w:spacing w:line="240" w:lineRule="auto"/>
              <w:rPr>
                <w:color w:val="FFFFFF" w:themeColor="background1"/>
                <w:szCs w:val="20"/>
              </w:rPr>
            </w:pPr>
          </w:p>
          <w:p w14:paraId="5F11D1C1" w14:textId="65009888" w:rsidR="007A3F98" w:rsidRPr="007A3F98" w:rsidRDefault="007A3F98" w:rsidP="007A3F98">
            <w:pPr>
              <w:pStyle w:val="RapportDatum"/>
              <w:spacing w:line="240" w:lineRule="auto"/>
              <w:rPr>
                <w:color w:val="auto"/>
              </w:rPr>
            </w:pPr>
            <w:r w:rsidRPr="00513F47">
              <w:rPr>
                <w:sz w:val="20"/>
                <w:szCs w:val="20"/>
              </w:rPr>
              <w:t xml:space="preserve">Zaaknummer: </w:t>
            </w:r>
            <w:r w:rsidR="00D43115">
              <w:rPr>
                <w:sz w:val="20"/>
                <w:szCs w:val="20"/>
              </w:rPr>
              <w:t>18</w:t>
            </w:r>
            <w:r w:rsidR="00CE5C84">
              <w:rPr>
                <w:sz w:val="20"/>
                <w:szCs w:val="20"/>
              </w:rPr>
              <w:t>59670</w:t>
            </w:r>
          </w:p>
        </w:tc>
      </w:tr>
    </w:tbl>
    <w:p w14:paraId="5F11D1C3" w14:textId="3AD60591" w:rsidR="00DA70E8" w:rsidRDefault="00513F47" w:rsidP="007E34DB">
      <w:r w:rsidRPr="00513F47">
        <w:rPr>
          <w:noProof/>
        </w:rPr>
        <w:drawing>
          <wp:anchor distT="0" distB="0" distL="114300" distR="114300" simplePos="0" relativeHeight="251660288" behindDoc="1" locked="0" layoutInCell="1" allowOverlap="1" wp14:anchorId="31ABB9F7" wp14:editId="63075C66">
            <wp:simplePos x="0" y="0"/>
            <wp:positionH relativeFrom="margin">
              <wp:posOffset>-240756</wp:posOffset>
            </wp:positionH>
            <wp:positionV relativeFrom="page">
              <wp:posOffset>350974</wp:posOffset>
            </wp:positionV>
            <wp:extent cx="1619885" cy="704215"/>
            <wp:effectExtent l="0" t="0" r="0" b="635"/>
            <wp:wrapNone/>
            <wp:docPr id="17" name="Afbeelding 17" descr="R:\Projecten\403_TID_HOORN_HUISSTIJL\van_tid\Hoorn_merk-1_volledig-w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Projecten\403_TID_HOORN_HUISSTIJL\van_tid\Hoorn_merk-1_volledig-wi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885"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3F47">
        <w:rPr>
          <w:noProof/>
        </w:rPr>
        <mc:AlternateContent>
          <mc:Choice Requires="wps">
            <w:drawing>
              <wp:anchor distT="0" distB="0" distL="114300" distR="114300" simplePos="0" relativeHeight="251659264" behindDoc="1" locked="0" layoutInCell="1" allowOverlap="1" wp14:anchorId="590DADD4" wp14:editId="769BFB33">
                <wp:simplePos x="0" y="0"/>
                <wp:positionH relativeFrom="page">
                  <wp:posOffset>341630</wp:posOffset>
                </wp:positionH>
                <wp:positionV relativeFrom="page">
                  <wp:align>center</wp:align>
                </wp:positionV>
                <wp:extent cx="6912000" cy="10044000"/>
                <wp:effectExtent l="0" t="0" r="3175" b="0"/>
                <wp:wrapNone/>
                <wp:docPr id="5" name="Rechthoek 5"/>
                <wp:cNvGraphicFramePr/>
                <a:graphic xmlns:a="http://schemas.openxmlformats.org/drawingml/2006/main">
                  <a:graphicData uri="http://schemas.microsoft.com/office/word/2010/wordprocessingShape">
                    <wps:wsp>
                      <wps:cNvSpPr/>
                      <wps:spPr>
                        <a:xfrm>
                          <a:off x="0" y="0"/>
                          <a:ext cx="6912000" cy="10044000"/>
                        </a:xfrm>
                        <a:prstGeom prst="rect">
                          <a:avLst/>
                        </a:prstGeom>
                        <a:solidFill>
                          <a:srgbClr val="CA46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89244A" id="Rechthoek 5" o:spid="_x0000_s1026" style="position:absolute;margin-left:26.9pt;margin-top:0;width:544.25pt;height:790.8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" fillcolor="#ca464c" stroked="f" strokeweight="2pt">
                <w10:wrap anchorx="page" anchory="page"/>
              </v:rect>
            </w:pict>
          </mc:Fallback>
        </mc:AlternateContent>
      </w:r>
    </w:p>
    <w:p w14:paraId="5F11D1C4" w14:textId="77777777" w:rsidR="00D52EE6" w:rsidRDefault="00D52EE6" w:rsidP="00D52EE6">
      <w:pPr>
        <w:pStyle w:val="Voettekst"/>
        <w:jc w:val="right"/>
        <w:rPr>
          <w:rFonts w:ascii="Rockwell" w:hAnsi="Rockwell"/>
          <w:i/>
          <w:color w:val="FFFFFF" w:themeColor="background1"/>
          <w:sz w:val="16"/>
          <w:szCs w:val="16"/>
        </w:rPr>
      </w:pPr>
    </w:p>
    <w:p w14:paraId="5F11D1C5" w14:textId="77777777" w:rsidR="00D52EE6" w:rsidRDefault="00D52EE6" w:rsidP="00D52EE6">
      <w:pPr>
        <w:pStyle w:val="Voettekst"/>
        <w:jc w:val="right"/>
        <w:rPr>
          <w:rFonts w:ascii="Rockwell" w:hAnsi="Rockwell"/>
          <w:i/>
          <w:color w:val="FFFFFF" w:themeColor="background1"/>
          <w:sz w:val="16"/>
          <w:szCs w:val="16"/>
        </w:rPr>
      </w:pPr>
    </w:p>
    <w:p w14:paraId="5F11D1C6" w14:textId="77777777" w:rsidR="00D52EE6" w:rsidRDefault="00D52EE6" w:rsidP="00D52EE6">
      <w:pPr>
        <w:pStyle w:val="Voettekst"/>
        <w:jc w:val="right"/>
        <w:rPr>
          <w:rFonts w:ascii="Rockwell" w:hAnsi="Rockwell"/>
          <w:i/>
          <w:color w:val="FFFFFF" w:themeColor="background1"/>
          <w:sz w:val="16"/>
          <w:szCs w:val="16"/>
        </w:rPr>
      </w:pPr>
    </w:p>
    <w:p w14:paraId="5F11D1C7" w14:textId="77777777" w:rsidR="00D52EE6" w:rsidRDefault="00D52EE6" w:rsidP="00D52EE6">
      <w:pPr>
        <w:pStyle w:val="Voettekst"/>
        <w:jc w:val="right"/>
        <w:rPr>
          <w:rFonts w:ascii="Rockwell" w:hAnsi="Rockwell"/>
          <w:i/>
          <w:color w:val="FFFFFF" w:themeColor="background1"/>
          <w:sz w:val="16"/>
          <w:szCs w:val="16"/>
        </w:rPr>
      </w:pPr>
    </w:p>
    <w:p w14:paraId="76316B5D" w14:textId="77777777" w:rsidR="00513F47" w:rsidRDefault="00513F47" w:rsidP="00D52EE6">
      <w:pPr>
        <w:pStyle w:val="Voettekst"/>
        <w:jc w:val="right"/>
        <w:rPr>
          <w:rFonts w:ascii="Rockwell" w:hAnsi="Rockwell"/>
          <w:i/>
          <w:color w:val="FFFFFF" w:themeColor="background1"/>
          <w:sz w:val="16"/>
          <w:szCs w:val="16"/>
        </w:rPr>
      </w:pPr>
    </w:p>
    <w:p w14:paraId="1BCCEF78" w14:textId="77777777" w:rsidR="00513F47" w:rsidRDefault="00513F47" w:rsidP="00D52EE6">
      <w:pPr>
        <w:pStyle w:val="Voettekst"/>
        <w:jc w:val="right"/>
        <w:rPr>
          <w:rFonts w:ascii="Rockwell" w:hAnsi="Rockwell"/>
          <w:i/>
          <w:color w:val="FFFFFF" w:themeColor="background1"/>
          <w:sz w:val="16"/>
          <w:szCs w:val="16"/>
        </w:rPr>
      </w:pPr>
    </w:p>
    <w:p w14:paraId="166D693E" w14:textId="77777777" w:rsidR="00513F47" w:rsidRDefault="00513F47" w:rsidP="00D52EE6">
      <w:pPr>
        <w:pStyle w:val="Voettekst"/>
        <w:jc w:val="right"/>
        <w:rPr>
          <w:rFonts w:ascii="Rockwell" w:hAnsi="Rockwell"/>
          <w:i/>
          <w:color w:val="FFFFFF" w:themeColor="background1"/>
          <w:sz w:val="16"/>
          <w:szCs w:val="16"/>
        </w:rPr>
      </w:pPr>
    </w:p>
    <w:p w14:paraId="772245C9" w14:textId="77777777" w:rsidR="00513F47" w:rsidRDefault="00513F47" w:rsidP="00D52EE6">
      <w:pPr>
        <w:pStyle w:val="Voettekst"/>
        <w:jc w:val="right"/>
        <w:rPr>
          <w:rFonts w:ascii="Rockwell" w:hAnsi="Rockwell"/>
          <w:i/>
          <w:color w:val="FFFFFF" w:themeColor="background1"/>
          <w:sz w:val="16"/>
          <w:szCs w:val="16"/>
        </w:rPr>
      </w:pPr>
    </w:p>
    <w:p w14:paraId="7E28B3BB" w14:textId="77777777" w:rsidR="00513F47" w:rsidRDefault="00513F47" w:rsidP="00D52EE6">
      <w:pPr>
        <w:pStyle w:val="Voettekst"/>
        <w:jc w:val="right"/>
        <w:rPr>
          <w:rFonts w:ascii="Rockwell" w:hAnsi="Rockwell"/>
          <w:i/>
          <w:color w:val="FFFFFF" w:themeColor="background1"/>
          <w:sz w:val="16"/>
          <w:szCs w:val="16"/>
        </w:rPr>
      </w:pPr>
    </w:p>
    <w:p w14:paraId="50BED256" w14:textId="77777777" w:rsidR="00513F47" w:rsidRDefault="00513F47" w:rsidP="00D52EE6">
      <w:pPr>
        <w:pStyle w:val="Voettekst"/>
        <w:jc w:val="right"/>
        <w:rPr>
          <w:rFonts w:ascii="Rockwell" w:hAnsi="Rockwell"/>
          <w:i/>
          <w:color w:val="FFFFFF" w:themeColor="background1"/>
          <w:sz w:val="16"/>
          <w:szCs w:val="16"/>
        </w:rPr>
      </w:pPr>
    </w:p>
    <w:p w14:paraId="45B9DBC8" w14:textId="77777777" w:rsidR="00513F47" w:rsidRDefault="00513F47" w:rsidP="00D52EE6">
      <w:pPr>
        <w:pStyle w:val="Voettekst"/>
        <w:jc w:val="right"/>
        <w:rPr>
          <w:rFonts w:ascii="Rockwell" w:hAnsi="Rockwell"/>
          <w:i/>
          <w:color w:val="FFFFFF" w:themeColor="background1"/>
          <w:sz w:val="16"/>
          <w:szCs w:val="16"/>
        </w:rPr>
      </w:pPr>
    </w:p>
    <w:p w14:paraId="4A4E4ABC" w14:textId="77777777" w:rsidR="00513F47" w:rsidRDefault="00513F47" w:rsidP="00D52EE6">
      <w:pPr>
        <w:pStyle w:val="Voettekst"/>
        <w:jc w:val="right"/>
        <w:rPr>
          <w:rFonts w:ascii="Rockwell" w:hAnsi="Rockwell"/>
          <w:i/>
          <w:color w:val="FFFFFF" w:themeColor="background1"/>
          <w:sz w:val="16"/>
          <w:szCs w:val="16"/>
        </w:rPr>
      </w:pPr>
    </w:p>
    <w:p w14:paraId="42832C39" w14:textId="77777777" w:rsidR="00513F47" w:rsidRDefault="00513F47" w:rsidP="00D52EE6">
      <w:pPr>
        <w:pStyle w:val="Voettekst"/>
        <w:jc w:val="right"/>
        <w:rPr>
          <w:rFonts w:ascii="Rockwell" w:hAnsi="Rockwell"/>
          <w:i/>
          <w:color w:val="FFFFFF" w:themeColor="background1"/>
          <w:sz w:val="16"/>
          <w:szCs w:val="16"/>
        </w:rPr>
      </w:pPr>
    </w:p>
    <w:p w14:paraId="0612CAC1" w14:textId="77777777" w:rsidR="00513F47" w:rsidRDefault="00513F47" w:rsidP="00D52EE6">
      <w:pPr>
        <w:pStyle w:val="Voettekst"/>
        <w:jc w:val="right"/>
        <w:rPr>
          <w:rFonts w:ascii="Rockwell" w:hAnsi="Rockwell"/>
          <w:i/>
          <w:color w:val="FFFFFF" w:themeColor="background1"/>
          <w:sz w:val="16"/>
          <w:szCs w:val="16"/>
        </w:rPr>
      </w:pPr>
    </w:p>
    <w:p w14:paraId="3BF55287" w14:textId="77777777" w:rsidR="00513F47" w:rsidRDefault="00513F47" w:rsidP="00D52EE6">
      <w:pPr>
        <w:pStyle w:val="Voettekst"/>
        <w:jc w:val="right"/>
        <w:rPr>
          <w:rFonts w:ascii="Rockwell" w:hAnsi="Rockwell"/>
          <w:i/>
          <w:color w:val="FFFFFF" w:themeColor="background1"/>
          <w:sz w:val="16"/>
          <w:szCs w:val="16"/>
        </w:rPr>
      </w:pPr>
    </w:p>
    <w:p w14:paraId="13BCDB7C" w14:textId="77777777" w:rsidR="00513F47" w:rsidRDefault="00513F47" w:rsidP="00D52EE6">
      <w:pPr>
        <w:pStyle w:val="Voettekst"/>
        <w:jc w:val="right"/>
        <w:rPr>
          <w:rFonts w:ascii="Rockwell" w:hAnsi="Rockwell"/>
          <w:i/>
          <w:color w:val="FFFFFF" w:themeColor="background1"/>
          <w:sz w:val="16"/>
          <w:szCs w:val="16"/>
        </w:rPr>
      </w:pPr>
    </w:p>
    <w:p w14:paraId="65FA1423" w14:textId="77777777" w:rsidR="00513F47" w:rsidRDefault="00513F47" w:rsidP="00D52EE6">
      <w:pPr>
        <w:pStyle w:val="Voettekst"/>
        <w:jc w:val="right"/>
        <w:rPr>
          <w:rFonts w:ascii="Rockwell" w:hAnsi="Rockwell"/>
          <w:i/>
          <w:color w:val="FFFFFF" w:themeColor="background1"/>
          <w:sz w:val="16"/>
          <w:szCs w:val="16"/>
        </w:rPr>
      </w:pPr>
    </w:p>
    <w:p w14:paraId="3079C989" w14:textId="77777777" w:rsidR="00513F47" w:rsidRDefault="00513F47" w:rsidP="00D52EE6">
      <w:pPr>
        <w:pStyle w:val="Voettekst"/>
        <w:jc w:val="right"/>
        <w:rPr>
          <w:rFonts w:ascii="Rockwell" w:hAnsi="Rockwell"/>
          <w:i/>
          <w:color w:val="FFFFFF" w:themeColor="background1"/>
          <w:sz w:val="16"/>
          <w:szCs w:val="16"/>
        </w:rPr>
      </w:pPr>
    </w:p>
    <w:p w14:paraId="220CB013" w14:textId="77777777" w:rsidR="00513F47" w:rsidRDefault="00513F47" w:rsidP="00D52EE6">
      <w:pPr>
        <w:pStyle w:val="Voettekst"/>
        <w:jc w:val="right"/>
        <w:rPr>
          <w:rFonts w:ascii="Rockwell" w:hAnsi="Rockwell"/>
          <w:i/>
          <w:color w:val="FFFFFF" w:themeColor="background1"/>
          <w:sz w:val="16"/>
          <w:szCs w:val="16"/>
        </w:rPr>
      </w:pPr>
    </w:p>
    <w:p w14:paraId="14A78A53" w14:textId="77777777" w:rsidR="00513F47" w:rsidRDefault="00513F47" w:rsidP="00D52EE6">
      <w:pPr>
        <w:pStyle w:val="Voettekst"/>
        <w:jc w:val="right"/>
        <w:rPr>
          <w:rFonts w:ascii="Rockwell" w:hAnsi="Rockwell"/>
          <w:i/>
          <w:color w:val="FFFFFF" w:themeColor="background1"/>
          <w:sz w:val="16"/>
          <w:szCs w:val="16"/>
        </w:rPr>
      </w:pPr>
    </w:p>
    <w:p w14:paraId="039BC86B" w14:textId="77777777" w:rsidR="00513F47" w:rsidRDefault="00513F47" w:rsidP="00D52EE6">
      <w:pPr>
        <w:pStyle w:val="Voettekst"/>
        <w:jc w:val="right"/>
        <w:rPr>
          <w:rFonts w:ascii="Rockwell" w:hAnsi="Rockwell"/>
          <w:i/>
          <w:color w:val="FFFFFF" w:themeColor="background1"/>
          <w:sz w:val="16"/>
          <w:szCs w:val="16"/>
        </w:rPr>
      </w:pPr>
    </w:p>
    <w:p w14:paraId="4E6C9AD0" w14:textId="77777777" w:rsidR="00513F47" w:rsidRDefault="00513F47" w:rsidP="00D52EE6">
      <w:pPr>
        <w:pStyle w:val="Voettekst"/>
        <w:jc w:val="right"/>
        <w:rPr>
          <w:rFonts w:ascii="Rockwell" w:hAnsi="Rockwell"/>
          <w:i/>
          <w:color w:val="FFFFFF" w:themeColor="background1"/>
          <w:sz w:val="16"/>
          <w:szCs w:val="16"/>
        </w:rPr>
      </w:pPr>
    </w:p>
    <w:p w14:paraId="7C6563FD" w14:textId="77777777" w:rsidR="00513F47" w:rsidRDefault="00513F47" w:rsidP="00D52EE6">
      <w:pPr>
        <w:pStyle w:val="Voettekst"/>
        <w:jc w:val="right"/>
        <w:rPr>
          <w:rFonts w:ascii="Rockwell" w:hAnsi="Rockwell"/>
          <w:i/>
          <w:color w:val="FFFFFF" w:themeColor="background1"/>
          <w:sz w:val="16"/>
          <w:szCs w:val="16"/>
        </w:rPr>
      </w:pPr>
    </w:p>
    <w:p w14:paraId="709F82A3" w14:textId="77777777" w:rsidR="00513F47" w:rsidRDefault="00513F47" w:rsidP="00D52EE6">
      <w:pPr>
        <w:pStyle w:val="Voettekst"/>
        <w:jc w:val="right"/>
        <w:rPr>
          <w:rFonts w:ascii="Rockwell" w:hAnsi="Rockwell"/>
          <w:i/>
          <w:color w:val="FFFFFF" w:themeColor="background1"/>
          <w:sz w:val="16"/>
          <w:szCs w:val="16"/>
        </w:rPr>
      </w:pPr>
    </w:p>
    <w:p w14:paraId="122D3C0B" w14:textId="77777777" w:rsidR="00513F47" w:rsidRDefault="00513F47" w:rsidP="00D52EE6">
      <w:pPr>
        <w:pStyle w:val="Voettekst"/>
        <w:jc w:val="right"/>
        <w:rPr>
          <w:rFonts w:ascii="Rockwell" w:hAnsi="Rockwell"/>
          <w:i/>
          <w:color w:val="FFFFFF" w:themeColor="background1"/>
          <w:sz w:val="16"/>
          <w:szCs w:val="16"/>
        </w:rPr>
      </w:pPr>
    </w:p>
    <w:p w14:paraId="3B9711EC" w14:textId="77777777" w:rsidR="00513F47" w:rsidRDefault="00513F47" w:rsidP="00D52EE6">
      <w:pPr>
        <w:pStyle w:val="Voettekst"/>
        <w:jc w:val="right"/>
        <w:rPr>
          <w:rFonts w:ascii="Rockwell" w:hAnsi="Rockwell"/>
          <w:i/>
          <w:color w:val="FFFFFF" w:themeColor="background1"/>
          <w:sz w:val="16"/>
          <w:szCs w:val="16"/>
        </w:rPr>
      </w:pPr>
    </w:p>
    <w:p w14:paraId="052ADD42" w14:textId="77777777" w:rsidR="00513F47" w:rsidRDefault="00513F47" w:rsidP="00D52EE6">
      <w:pPr>
        <w:pStyle w:val="Voettekst"/>
        <w:jc w:val="right"/>
        <w:rPr>
          <w:rFonts w:ascii="Rockwell" w:hAnsi="Rockwell"/>
          <w:i/>
          <w:color w:val="FFFFFF" w:themeColor="background1"/>
          <w:sz w:val="16"/>
          <w:szCs w:val="16"/>
        </w:rPr>
      </w:pPr>
    </w:p>
    <w:p w14:paraId="4DD8D028" w14:textId="77777777" w:rsidR="00513F47" w:rsidRDefault="00513F47" w:rsidP="00D52EE6">
      <w:pPr>
        <w:pStyle w:val="Voettekst"/>
        <w:jc w:val="right"/>
        <w:rPr>
          <w:rFonts w:ascii="Rockwell" w:hAnsi="Rockwell"/>
          <w:i/>
          <w:color w:val="FFFFFF" w:themeColor="background1"/>
          <w:sz w:val="16"/>
          <w:szCs w:val="16"/>
        </w:rPr>
      </w:pPr>
    </w:p>
    <w:p w14:paraId="228F6EDC" w14:textId="77777777" w:rsidR="00513F47" w:rsidRDefault="00513F47" w:rsidP="00D52EE6">
      <w:pPr>
        <w:pStyle w:val="Voettekst"/>
        <w:jc w:val="right"/>
        <w:rPr>
          <w:rFonts w:ascii="Rockwell" w:hAnsi="Rockwell"/>
          <w:i/>
          <w:color w:val="FFFFFF" w:themeColor="background1"/>
          <w:sz w:val="16"/>
          <w:szCs w:val="16"/>
        </w:rPr>
      </w:pPr>
    </w:p>
    <w:p w14:paraId="11B74DD2" w14:textId="77777777" w:rsidR="00513F47" w:rsidRDefault="00513F47" w:rsidP="00D52EE6">
      <w:pPr>
        <w:pStyle w:val="Voettekst"/>
        <w:jc w:val="right"/>
        <w:rPr>
          <w:rFonts w:ascii="Rockwell" w:hAnsi="Rockwell"/>
          <w:i/>
          <w:color w:val="FFFFFF" w:themeColor="background1"/>
          <w:sz w:val="16"/>
          <w:szCs w:val="16"/>
        </w:rPr>
      </w:pPr>
    </w:p>
    <w:p w14:paraId="100637B8" w14:textId="77777777" w:rsidR="00513F47" w:rsidRDefault="00513F47" w:rsidP="00D52EE6">
      <w:pPr>
        <w:pStyle w:val="Voettekst"/>
        <w:jc w:val="right"/>
        <w:rPr>
          <w:rFonts w:ascii="Rockwell" w:hAnsi="Rockwell"/>
          <w:i/>
          <w:color w:val="FFFFFF" w:themeColor="background1"/>
          <w:sz w:val="16"/>
          <w:szCs w:val="16"/>
        </w:rPr>
      </w:pPr>
    </w:p>
    <w:p w14:paraId="510EA2AE" w14:textId="77777777" w:rsidR="00513F47" w:rsidRDefault="00513F47" w:rsidP="00D52EE6">
      <w:pPr>
        <w:pStyle w:val="Voettekst"/>
        <w:jc w:val="right"/>
        <w:rPr>
          <w:rFonts w:ascii="Rockwell" w:hAnsi="Rockwell"/>
          <w:i/>
          <w:color w:val="FFFFFF" w:themeColor="background1"/>
          <w:sz w:val="16"/>
          <w:szCs w:val="16"/>
        </w:rPr>
      </w:pPr>
    </w:p>
    <w:p w14:paraId="4910D56F" w14:textId="77777777" w:rsidR="00513F47" w:rsidRDefault="00513F47" w:rsidP="00D52EE6">
      <w:pPr>
        <w:pStyle w:val="Voettekst"/>
        <w:jc w:val="right"/>
        <w:rPr>
          <w:rFonts w:ascii="Rockwell" w:hAnsi="Rockwell"/>
          <w:i/>
          <w:color w:val="FFFFFF" w:themeColor="background1"/>
          <w:sz w:val="16"/>
          <w:szCs w:val="16"/>
        </w:rPr>
      </w:pPr>
    </w:p>
    <w:p w14:paraId="79A97F0C" w14:textId="77777777" w:rsidR="00513F47" w:rsidRDefault="00513F47" w:rsidP="00D52EE6">
      <w:pPr>
        <w:pStyle w:val="Voettekst"/>
        <w:jc w:val="right"/>
        <w:rPr>
          <w:rFonts w:ascii="Rockwell" w:hAnsi="Rockwell"/>
          <w:i/>
          <w:color w:val="FFFFFF" w:themeColor="background1"/>
          <w:sz w:val="16"/>
          <w:szCs w:val="16"/>
        </w:rPr>
      </w:pPr>
    </w:p>
    <w:p w14:paraId="61915257" w14:textId="77777777" w:rsidR="00513F47" w:rsidRDefault="00513F47" w:rsidP="00D52EE6">
      <w:pPr>
        <w:pStyle w:val="Voettekst"/>
        <w:jc w:val="right"/>
        <w:rPr>
          <w:rFonts w:ascii="Rockwell" w:hAnsi="Rockwell"/>
          <w:i/>
          <w:color w:val="FFFFFF" w:themeColor="background1"/>
          <w:sz w:val="16"/>
          <w:szCs w:val="16"/>
        </w:rPr>
      </w:pPr>
    </w:p>
    <w:p w14:paraId="24E5DFF6" w14:textId="77777777" w:rsidR="00513F47" w:rsidRDefault="00513F47" w:rsidP="00D52EE6">
      <w:pPr>
        <w:pStyle w:val="Voettekst"/>
        <w:jc w:val="right"/>
        <w:rPr>
          <w:rFonts w:ascii="Rockwell" w:hAnsi="Rockwell"/>
          <w:i/>
          <w:color w:val="FFFFFF" w:themeColor="background1"/>
          <w:sz w:val="16"/>
          <w:szCs w:val="16"/>
        </w:rPr>
      </w:pPr>
    </w:p>
    <w:p w14:paraId="6BE050B2" w14:textId="77777777" w:rsidR="00513F47" w:rsidRDefault="00513F47" w:rsidP="00D52EE6">
      <w:pPr>
        <w:pStyle w:val="Voettekst"/>
        <w:jc w:val="right"/>
        <w:rPr>
          <w:rFonts w:ascii="Rockwell" w:hAnsi="Rockwell"/>
          <w:i/>
          <w:color w:val="FFFFFF" w:themeColor="background1"/>
          <w:sz w:val="16"/>
          <w:szCs w:val="16"/>
        </w:rPr>
      </w:pPr>
    </w:p>
    <w:p w14:paraId="17AC3400" w14:textId="77777777" w:rsidR="00513F47" w:rsidRDefault="00513F47" w:rsidP="00D52EE6">
      <w:pPr>
        <w:pStyle w:val="Voettekst"/>
        <w:jc w:val="right"/>
        <w:rPr>
          <w:rFonts w:ascii="Rockwell" w:hAnsi="Rockwell"/>
          <w:i/>
          <w:color w:val="FFFFFF" w:themeColor="background1"/>
          <w:sz w:val="16"/>
          <w:szCs w:val="16"/>
        </w:rPr>
      </w:pPr>
    </w:p>
    <w:p w14:paraId="75C9E079" w14:textId="77777777" w:rsidR="00513F47" w:rsidRDefault="00513F47" w:rsidP="00D52EE6">
      <w:pPr>
        <w:pStyle w:val="Voettekst"/>
        <w:jc w:val="right"/>
        <w:rPr>
          <w:rFonts w:ascii="Rockwell" w:hAnsi="Rockwell"/>
          <w:i/>
          <w:color w:val="FFFFFF" w:themeColor="background1"/>
          <w:sz w:val="16"/>
          <w:szCs w:val="16"/>
        </w:rPr>
      </w:pPr>
    </w:p>
    <w:p w14:paraId="33575E62" w14:textId="77777777" w:rsidR="00513F47" w:rsidRDefault="00513F47" w:rsidP="00D52EE6">
      <w:pPr>
        <w:pStyle w:val="Voettekst"/>
        <w:jc w:val="right"/>
        <w:rPr>
          <w:rFonts w:ascii="Rockwell" w:hAnsi="Rockwell"/>
          <w:i/>
          <w:color w:val="FFFFFF" w:themeColor="background1"/>
          <w:sz w:val="16"/>
          <w:szCs w:val="16"/>
        </w:rPr>
      </w:pPr>
    </w:p>
    <w:p w14:paraId="0CB8A267" w14:textId="77777777" w:rsidR="00513F47" w:rsidRDefault="00513F47" w:rsidP="00D52EE6">
      <w:pPr>
        <w:pStyle w:val="Voettekst"/>
        <w:jc w:val="right"/>
        <w:rPr>
          <w:rFonts w:ascii="Rockwell" w:hAnsi="Rockwell"/>
          <w:i/>
          <w:color w:val="FFFFFF" w:themeColor="background1"/>
          <w:sz w:val="16"/>
          <w:szCs w:val="16"/>
        </w:rPr>
      </w:pPr>
    </w:p>
    <w:p w14:paraId="02348328" w14:textId="77777777" w:rsidR="00513F47" w:rsidRDefault="00513F47" w:rsidP="00D52EE6">
      <w:pPr>
        <w:pStyle w:val="Voettekst"/>
        <w:jc w:val="right"/>
        <w:rPr>
          <w:rFonts w:ascii="Rockwell" w:hAnsi="Rockwell"/>
          <w:i/>
          <w:color w:val="FFFFFF" w:themeColor="background1"/>
          <w:sz w:val="16"/>
          <w:szCs w:val="16"/>
        </w:rPr>
      </w:pPr>
    </w:p>
    <w:p w14:paraId="50AA06E6" w14:textId="77777777" w:rsidR="00513F47" w:rsidRDefault="00513F47" w:rsidP="00D52EE6">
      <w:pPr>
        <w:pStyle w:val="Voettekst"/>
        <w:jc w:val="right"/>
        <w:rPr>
          <w:rFonts w:ascii="Rockwell" w:hAnsi="Rockwell"/>
          <w:i/>
          <w:color w:val="FFFFFF" w:themeColor="background1"/>
          <w:sz w:val="16"/>
          <w:szCs w:val="16"/>
        </w:rPr>
      </w:pPr>
    </w:p>
    <w:p w14:paraId="6200F3BF" w14:textId="77777777" w:rsidR="00513F47" w:rsidRDefault="00513F47" w:rsidP="00D52EE6">
      <w:pPr>
        <w:pStyle w:val="Voettekst"/>
        <w:jc w:val="right"/>
        <w:rPr>
          <w:rFonts w:ascii="Rockwell" w:hAnsi="Rockwell"/>
          <w:i/>
          <w:color w:val="FFFFFF" w:themeColor="background1"/>
          <w:sz w:val="16"/>
          <w:szCs w:val="16"/>
        </w:rPr>
      </w:pPr>
    </w:p>
    <w:p w14:paraId="5F11D1C8" w14:textId="76F60861" w:rsidR="00D52EE6" w:rsidRPr="00D52EE6" w:rsidRDefault="00D52EE6" w:rsidP="00D52EE6">
      <w:pPr>
        <w:pStyle w:val="Voettekst"/>
        <w:jc w:val="right"/>
        <w:rPr>
          <w:i/>
          <w:color w:val="FFFFFF" w:themeColor="background1"/>
        </w:rPr>
      </w:pPr>
      <w:r w:rsidRPr="00D52EE6">
        <w:rPr>
          <w:rFonts w:ascii="Rockwell" w:hAnsi="Rockwell"/>
          <w:i/>
          <w:color w:val="FFFFFF" w:themeColor="background1"/>
          <w:sz w:val="16"/>
          <w:szCs w:val="16"/>
        </w:rPr>
        <w:t>Versie 202</w:t>
      </w:r>
      <w:r w:rsidR="00F7429D">
        <w:rPr>
          <w:rFonts w:ascii="Rockwell" w:hAnsi="Rockwell"/>
          <w:i/>
          <w:color w:val="FFFFFF" w:themeColor="background1"/>
          <w:sz w:val="16"/>
          <w:szCs w:val="16"/>
        </w:rPr>
        <w:t>101</w:t>
      </w:r>
    </w:p>
    <w:p w14:paraId="5F11D1C9" w14:textId="77777777" w:rsidR="003D0C03" w:rsidRDefault="003D0C03" w:rsidP="007E34DB">
      <w:pPr>
        <w:sectPr w:rsidR="003D0C03" w:rsidSect="00637AA8">
          <w:headerReference w:type="even" r:id="rId14"/>
          <w:headerReference w:type="default" r:id="rId15"/>
          <w:footerReference w:type="even" r:id="rId16"/>
          <w:footerReference w:type="default" r:id="rId17"/>
          <w:headerReference w:type="first" r:id="rId18"/>
          <w:footerReference w:type="first" r:id="rId19"/>
          <w:pgSz w:w="11906" w:h="16838" w:code="9"/>
          <w:pgMar w:top="2353" w:right="1021" w:bottom="794" w:left="1588" w:header="709" w:footer="471" w:gutter="0"/>
          <w:cols w:space="708"/>
          <w:titlePg/>
          <w:docGrid w:linePitch="360"/>
        </w:sectPr>
      </w:pPr>
    </w:p>
    <w:p w14:paraId="5F11D1CE" w14:textId="77777777" w:rsidR="003D0C03" w:rsidRPr="00F85A94" w:rsidRDefault="003D0C03" w:rsidP="007E34DB">
      <w:pPr>
        <w:rPr>
          <w:b/>
          <w:bCs/>
          <w:sz w:val="24"/>
          <w:szCs w:val="24"/>
        </w:rPr>
      </w:pPr>
      <w:r w:rsidRPr="00F85A94">
        <w:rPr>
          <w:b/>
          <w:bCs/>
          <w:sz w:val="24"/>
          <w:szCs w:val="24"/>
        </w:rPr>
        <w:lastRenderedPageBreak/>
        <w:t>Inhoudsopgave</w:t>
      </w:r>
    </w:p>
    <w:p w14:paraId="7E9FB306" w14:textId="4188EF28" w:rsidR="00810316" w:rsidRDefault="00D52EE6">
      <w:pPr>
        <w:pStyle w:val="Inhopg1"/>
        <w:rPr>
          <w:rFonts w:asciiTheme="minorHAnsi" w:hAnsiTheme="minorHAnsi" w:cstheme="minorBidi"/>
          <w:b w:val="0"/>
          <w:noProof/>
          <w:sz w:val="22"/>
          <w:lang w:eastAsia="nl-NL"/>
        </w:rPr>
      </w:pPr>
      <w:r>
        <w:rPr>
          <w:b w:val="0"/>
        </w:rPr>
        <w:fldChar w:fldCharType="begin"/>
      </w:r>
      <w:r>
        <w:rPr>
          <w:b w:val="0"/>
        </w:rPr>
        <w:instrText xml:space="preserve"> TOC \o "1-3" \u </w:instrText>
      </w:r>
      <w:r>
        <w:rPr>
          <w:b w:val="0"/>
        </w:rPr>
        <w:fldChar w:fldCharType="separate"/>
      </w:r>
      <w:r w:rsidR="00810316">
        <w:rPr>
          <w:noProof/>
        </w:rPr>
        <w:t>Ondergetekenden</w:t>
      </w:r>
      <w:r w:rsidR="00810316">
        <w:rPr>
          <w:noProof/>
        </w:rPr>
        <w:tab/>
      </w:r>
      <w:r w:rsidR="00810316">
        <w:rPr>
          <w:noProof/>
        </w:rPr>
        <w:fldChar w:fldCharType="begin"/>
      </w:r>
      <w:r w:rsidR="00810316">
        <w:rPr>
          <w:noProof/>
        </w:rPr>
        <w:instrText xml:space="preserve"> PAGEREF _Toc69227197 \h </w:instrText>
      </w:r>
      <w:r w:rsidR="00810316">
        <w:rPr>
          <w:noProof/>
        </w:rPr>
      </w:r>
      <w:r w:rsidR="00810316">
        <w:rPr>
          <w:noProof/>
        </w:rPr>
        <w:fldChar w:fldCharType="separate"/>
      </w:r>
      <w:r w:rsidR="00810316">
        <w:rPr>
          <w:noProof/>
        </w:rPr>
        <w:t>3</w:t>
      </w:r>
      <w:r w:rsidR="00810316">
        <w:rPr>
          <w:noProof/>
        </w:rPr>
        <w:fldChar w:fldCharType="end"/>
      </w:r>
    </w:p>
    <w:p w14:paraId="4FA3E404" w14:textId="14E1606D" w:rsidR="00810316" w:rsidRDefault="00810316">
      <w:pPr>
        <w:pStyle w:val="Inhopg3"/>
        <w:tabs>
          <w:tab w:val="right" w:leader="dot" w:pos="9287"/>
        </w:tabs>
        <w:rPr>
          <w:rFonts w:asciiTheme="minorHAnsi" w:hAnsiTheme="minorHAnsi" w:cstheme="minorBidi"/>
          <w:noProof/>
          <w:sz w:val="22"/>
          <w:lang w:eastAsia="nl-NL"/>
        </w:rPr>
      </w:pPr>
      <w:r>
        <w:rPr>
          <w:noProof/>
        </w:rPr>
        <w:t>Opdrachtgever</w:t>
      </w:r>
      <w:r>
        <w:rPr>
          <w:noProof/>
        </w:rPr>
        <w:tab/>
      </w:r>
      <w:r>
        <w:rPr>
          <w:noProof/>
        </w:rPr>
        <w:fldChar w:fldCharType="begin"/>
      </w:r>
      <w:r>
        <w:rPr>
          <w:noProof/>
        </w:rPr>
        <w:instrText xml:space="preserve"> PAGEREF _Toc69227198 \h </w:instrText>
      </w:r>
      <w:r>
        <w:rPr>
          <w:noProof/>
        </w:rPr>
      </w:r>
      <w:r>
        <w:rPr>
          <w:noProof/>
        </w:rPr>
        <w:fldChar w:fldCharType="separate"/>
      </w:r>
      <w:r>
        <w:rPr>
          <w:noProof/>
        </w:rPr>
        <w:t>3</w:t>
      </w:r>
      <w:r>
        <w:rPr>
          <w:noProof/>
        </w:rPr>
        <w:fldChar w:fldCharType="end"/>
      </w:r>
    </w:p>
    <w:p w14:paraId="5D6F4A96" w14:textId="0F4B27BE" w:rsidR="00810316" w:rsidRDefault="005B2FD2">
      <w:pPr>
        <w:pStyle w:val="Inhopg3"/>
        <w:tabs>
          <w:tab w:val="right" w:leader="dot" w:pos="9287"/>
        </w:tabs>
        <w:rPr>
          <w:rFonts w:asciiTheme="minorHAnsi" w:hAnsiTheme="minorHAnsi" w:cstheme="minorBidi"/>
          <w:noProof/>
          <w:sz w:val="22"/>
          <w:lang w:eastAsia="nl-NL"/>
        </w:rPr>
      </w:pPr>
      <w:r>
        <w:rPr>
          <w:noProof/>
        </w:rPr>
        <w:t>Opdrachtnemer</w:t>
      </w:r>
      <w:r w:rsidR="00810316">
        <w:rPr>
          <w:noProof/>
        </w:rPr>
        <w:tab/>
      </w:r>
      <w:r w:rsidR="00810316">
        <w:rPr>
          <w:noProof/>
        </w:rPr>
        <w:fldChar w:fldCharType="begin"/>
      </w:r>
      <w:r w:rsidR="00810316">
        <w:rPr>
          <w:noProof/>
        </w:rPr>
        <w:instrText xml:space="preserve"> PAGEREF _Toc69227199 \h </w:instrText>
      </w:r>
      <w:r w:rsidR="00810316">
        <w:rPr>
          <w:noProof/>
        </w:rPr>
      </w:r>
      <w:r w:rsidR="00810316">
        <w:rPr>
          <w:noProof/>
        </w:rPr>
        <w:fldChar w:fldCharType="separate"/>
      </w:r>
      <w:r w:rsidR="00810316">
        <w:rPr>
          <w:noProof/>
        </w:rPr>
        <w:t>3</w:t>
      </w:r>
      <w:r w:rsidR="00810316">
        <w:rPr>
          <w:noProof/>
        </w:rPr>
        <w:fldChar w:fldCharType="end"/>
      </w:r>
    </w:p>
    <w:p w14:paraId="118D543B" w14:textId="6C0C31A0" w:rsidR="00810316" w:rsidRDefault="00810316">
      <w:pPr>
        <w:pStyle w:val="Inhopg1"/>
        <w:rPr>
          <w:rFonts w:asciiTheme="minorHAnsi" w:hAnsiTheme="minorHAnsi" w:cstheme="minorBidi"/>
          <w:b w:val="0"/>
          <w:noProof/>
          <w:sz w:val="22"/>
          <w:lang w:eastAsia="nl-NL"/>
        </w:rPr>
      </w:pPr>
      <w:r>
        <w:rPr>
          <w:noProof/>
        </w:rPr>
        <w:t>Overwegende dat</w:t>
      </w:r>
      <w:r>
        <w:rPr>
          <w:noProof/>
        </w:rPr>
        <w:tab/>
      </w:r>
      <w:r>
        <w:rPr>
          <w:noProof/>
        </w:rPr>
        <w:fldChar w:fldCharType="begin"/>
      </w:r>
      <w:r>
        <w:rPr>
          <w:noProof/>
        </w:rPr>
        <w:instrText xml:space="preserve"> PAGEREF _Toc69227200 \h </w:instrText>
      </w:r>
      <w:r>
        <w:rPr>
          <w:noProof/>
        </w:rPr>
      </w:r>
      <w:r>
        <w:rPr>
          <w:noProof/>
        </w:rPr>
        <w:fldChar w:fldCharType="separate"/>
      </w:r>
      <w:r>
        <w:rPr>
          <w:noProof/>
        </w:rPr>
        <w:t>3</w:t>
      </w:r>
      <w:r>
        <w:rPr>
          <w:noProof/>
        </w:rPr>
        <w:fldChar w:fldCharType="end"/>
      </w:r>
    </w:p>
    <w:p w14:paraId="75E518F2" w14:textId="12B98075" w:rsidR="00810316" w:rsidRDefault="00810316">
      <w:pPr>
        <w:pStyle w:val="Inhopg1"/>
        <w:rPr>
          <w:rFonts w:asciiTheme="minorHAnsi" w:hAnsiTheme="minorHAnsi" w:cstheme="minorBidi"/>
          <w:b w:val="0"/>
          <w:noProof/>
          <w:sz w:val="22"/>
          <w:lang w:eastAsia="nl-NL"/>
        </w:rPr>
      </w:pPr>
      <w:r>
        <w:rPr>
          <w:noProof/>
        </w:rPr>
        <w:t>Verklaren het volgende te zijn overeengekomen</w:t>
      </w:r>
      <w:r>
        <w:rPr>
          <w:noProof/>
        </w:rPr>
        <w:tab/>
      </w:r>
      <w:r>
        <w:rPr>
          <w:noProof/>
        </w:rPr>
        <w:fldChar w:fldCharType="begin"/>
      </w:r>
      <w:r>
        <w:rPr>
          <w:noProof/>
        </w:rPr>
        <w:instrText xml:space="preserve"> PAGEREF _Toc69227201 \h </w:instrText>
      </w:r>
      <w:r>
        <w:rPr>
          <w:noProof/>
        </w:rPr>
      </w:r>
      <w:r>
        <w:rPr>
          <w:noProof/>
        </w:rPr>
        <w:fldChar w:fldCharType="separate"/>
      </w:r>
      <w:r>
        <w:rPr>
          <w:noProof/>
        </w:rPr>
        <w:t>4</w:t>
      </w:r>
      <w:r>
        <w:rPr>
          <w:noProof/>
        </w:rPr>
        <w:fldChar w:fldCharType="end"/>
      </w:r>
    </w:p>
    <w:p w14:paraId="70FB00FC" w14:textId="4BB4A01D" w:rsidR="00810316" w:rsidRDefault="00810316">
      <w:pPr>
        <w:pStyle w:val="Inhopg2"/>
        <w:rPr>
          <w:rFonts w:asciiTheme="minorHAnsi" w:hAnsiTheme="minorHAnsi" w:cstheme="minorBidi"/>
          <w:noProof/>
          <w:sz w:val="22"/>
          <w:lang w:eastAsia="nl-NL"/>
        </w:rPr>
      </w:pPr>
      <w:r>
        <w:rPr>
          <w:noProof/>
        </w:rPr>
        <w:t>Algemeen</w:t>
      </w:r>
      <w:r>
        <w:rPr>
          <w:noProof/>
        </w:rPr>
        <w:tab/>
      </w:r>
      <w:r>
        <w:rPr>
          <w:noProof/>
        </w:rPr>
        <w:fldChar w:fldCharType="begin"/>
      </w:r>
      <w:r>
        <w:rPr>
          <w:noProof/>
        </w:rPr>
        <w:instrText xml:space="preserve"> PAGEREF _Toc69227202 \h </w:instrText>
      </w:r>
      <w:r>
        <w:rPr>
          <w:noProof/>
        </w:rPr>
      </w:r>
      <w:r>
        <w:rPr>
          <w:noProof/>
        </w:rPr>
        <w:fldChar w:fldCharType="separate"/>
      </w:r>
      <w:r>
        <w:rPr>
          <w:noProof/>
        </w:rPr>
        <w:t>4</w:t>
      </w:r>
      <w:r>
        <w:rPr>
          <w:noProof/>
        </w:rPr>
        <w:fldChar w:fldCharType="end"/>
      </w:r>
    </w:p>
    <w:p w14:paraId="6861B429" w14:textId="5F324A0E"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1.</w:t>
      </w:r>
      <w:r>
        <w:rPr>
          <w:rFonts w:asciiTheme="minorHAnsi" w:hAnsiTheme="minorHAnsi" w:cstheme="minorBidi"/>
          <w:noProof/>
          <w:sz w:val="22"/>
          <w:lang w:eastAsia="nl-NL"/>
        </w:rPr>
        <w:tab/>
      </w:r>
      <w:r>
        <w:rPr>
          <w:noProof/>
        </w:rPr>
        <w:t>Definities</w:t>
      </w:r>
      <w:r>
        <w:rPr>
          <w:noProof/>
        </w:rPr>
        <w:tab/>
      </w:r>
      <w:r>
        <w:rPr>
          <w:noProof/>
        </w:rPr>
        <w:fldChar w:fldCharType="begin"/>
      </w:r>
      <w:r>
        <w:rPr>
          <w:noProof/>
        </w:rPr>
        <w:instrText xml:space="preserve"> PAGEREF _Toc69227203 \h </w:instrText>
      </w:r>
      <w:r>
        <w:rPr>
          <w:noProof/>
        </w:rPr>
      </w:r>
      <w:r>
        <w:rPr>
          <w:noProof/>
        </w:rPr>
        <w:fldChar w:fldCharType="separate"/>
      </w:r>
      <w:r>
        <w:rPr>
          <w:noProof/>
        </w:rPr>
        <w:t>4</w:t>
      </w:r>
      <w:r>
        <w:rPr>
          <w:noProof/>
        </w:rPr>
        <w:fldChar w:fldCharType="end"/>
      </w:r>
    </w:p>
    <w:p w14:paraId="07498966" w14:textId="48E8C569"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2.</w:t>
      </w:r>
      <w:r>
        <w:rPr>
          <w:rFonts w:asciiTheme="minorHAnsi" w:hAnsiTheme="minorHAnsi" w:cstheme="minorBidi"/>
          <w:noProof/>
          <w:sz w:val="22"/>
          <w:lang w:eastAsia="nl-NL"/>
        </w:rPr>
        <w:tab/>
      </w:r>
      <w:r>
        <w:rPr>
          <w:noProof/>
        </w:rPr>
        <w:t>Inhoud van de Overeenkomst</w:t>
      </w:r>
      <w:r>
        <w:rPr>
          <w:noProof/>
        </w:rPr>
        <w:tab/>
      </w:r>
      <w:r>
        <w:rPr>
          <w:noProof/>
        </w:rPr>
        <w:fldChar w:fldCharType="begin"/>
      </w:r>
      <w:r>
        <w:rPr>
          <w:noProof/>
        </w:rPr>
        <w:instrText xml:space="preserve"> PAGEREF _Toc69227204 \h </w:instrText>
      </w:r>
      <w:r>
        <w:rPr>
          <w:noProof/>
        </w:rPr>
      </w:r>
      <w:r>
        <w:rPr>
          <w:noProof/>
        </w:rPr>
        <w:fldChar w:fldCharType="separate"/>
      </w:r>
      <w:r>
        <w:rPr>
          <w:noProof/>
        </w:rPr>
        <w:t>4</w:t>
      </w:r>
      <w:r>
        <w:rPr>
          <w:noProof/>
        </w:rPr>
        <w:fldChar w:fldCharType="end"/>
      </w:r>
    </w:p>
    <w:p w14:paraId="2B28D53D" w14:textId="32B76EF3"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3.</w:t>
      </w:r>
      <w:r>
        <w:rPr>
          <w:rFonts w:asciiTheme="minorHAnsi" w:hAnsiTheme="minorHAnsi" w:cstheme="minorBidi"/>
          <w:noProof/>
          <w:sz w:val="22"/>
          <w:lang w:eastAsia="nl-NL"/>
        </w:rPr>
        <w:tab/>
      </w:r>
      <w:r>
        <w:rPr>
          <w:noProof/>
        </w:rPr>
        <w:t>Duur van de Overeenkomst</w:t>
      </w:r>
      <w:r>
        <w:rPr>
          <w:noProof/>
        </w:rPr>
        <w:tab/>
      </w:r>
      <w:r>
        <w:rPr>
          <w:noProof/>
        </w:rPr>
        <w:fldChar w:fldCharType="begin"/>
      </w:r>
      <w:r>
        <w:rPr>
          <w:noProof/>
        </w:rPr>
        <w:instrText xml:space="preserve"> PAGEREF _Toc69227205 \h </w:instrText>
      </w:r>
      <w:r>
        <w:rPr>
          <w:noProof/>
        </w:rPr>
      </w:r>
      <w:r>
        <w:rPr>
          <w:noProof/>
        </w:rPr>
        <w:fldChar w:fldCharType="separate"/>
      </w:r>
      <w:r>
        <w:rPr>
          <w:noProof/>
        </w:rPr>
        <w:t>5</w:t>
      </w:r>
      <w:r>
        <w:rPr>
          <w:noProof/>
        </w:rPr>
        <w:fldChar w:fldCharType="end"/>
      </w:r>
    </w:p>
    <w:p w14:paraId="58894E10" w14:textId="361D2277" w:rsidR="00810316" w:rsidRDefault="00810316">
      <w:pPr>
        <w:pStyle w:val="Inhopg2"/>
        <w:rPr>
          <w:rFonts w:asciiTheme="minorHAnsi" w:hAnsiTheme="minorHAnsi" w:cstheme="minorBidi"/>
          <w:noProof/>
          <w:sz w:val="22"/>
          <w:lang w:eastAsia="nl-NL"/>
        </w:rPr>
      </w:pPr>
      <w:r>
        <w:rPr>
          <w:noProof/>
        </w:rPr>
        <w:t>Omschrijving Prestatie</w:t>
      </w:r>
      <w:r>
        <w:rPr>
          <w:noProof/>
        </w:rPr>
        <w:tab/>
      </w:r>
      <w:r>
        <w:rPr>
          <w:noProof/>
        </w:rPr>
        <w:fldChar w:fldCharType="begin"/>
      </w:r>
      <w:r>
        <w:rPr>
          <w:noProof/>
        </w:rPr>
        <w:instrText xml:space="preserve"> PAGEREF _Toc69227206 \h </w:instrText>
      </w:r>
      <w:r>
        <w:rPr>
          <w:noProof/>
        </w:rPr>
      </w:r>
      <w:r>
        <w:rPr>
          <w:noProof/>
        </w:rPr>
        <w:fldChar w:fldCharType="separate"/>
      </w:r>
      <w:r>
        <w:rPr>
          <w:noProof/>
        </w:rPr>
        <w:t>5</w:t>
      </w:r>
      <w:r>
        <w:rPr>
          <w:noProof/>
        </w:rPr>
        <w:fldChar w:fldCharType="end"/>
      </w:r>
    </w:p>
    <w:p w14:paraId="2684B1E7" w14:textId="68A13730"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4.</w:t>
      </w:r>
      <w:r>
        <w:rPr>
          <w:rFonts w:asciiTheme="minorHAnsi" w:hAnsiTheme="minorHAnsi" w:cstheme="minorBidi"/>
          <w:noProof/>
          <w:sz w:val="22"/>
          <w:lang w:eastAsia="nl-NL"/>
        </w:rPr>
        <w:tab/>
      </w:r>
      <w:r>
        <w:rPr>
          <w:noProof/>
        </w:rPr>
        <w:t xml:space="preserve">Voorwerp van </w:t>
      </w:r>
      <w:r w:rsidRPr="00810316">
        <w:rPr>
          <w:noProof/>
        </w:rPr>
        <w:t xml:space="preserve">de </w:t>
      </w:r>
      <w:r>
        <w:rPr>
          <w:noProof/>
        </w:rPr>
        <w:t>Overeenkomst</w:t>
      </w:r>
      <w:r>
        <w:rPr>
          <w:noProof/>
        </w:rPr>
        <w:tab/>
      </w:r>
      <w:r>
        <w:rPr>
          <w:noProof/>
        </w:rPr>
        <w:fldChar w:fldCharType="begin"/>
      </w:r>
      <w:r>
        <w:rPr>
          <w:noProof/>
        </w:rPr>
        <w:instrText xml:space="preserve"> PAGEREF _Toc69227207 \h </w:instrText>
      </w:r>
      <w:r>
        <w:rPr>
          <w:noProof/>
        </w:rPr>
      </w:r>
      <w:r>
        <w:rPr>
          <w:noProof/>
        </w:rPr>
        <w:fldChar w:fldCharType="separate"/>
      </w:r>
      <w:r>
        <w:rPr>
          <w:noProof/>
        </w:rPr>
        <w:t>5</w:t>
      </w:r>
      <w:r>
        <w:rPr>
          <w:noProof/>
        </w:rPr>
        <w:fldChar w:fldCharType="end"/>
      </w:r>
    </w:p>
    <w:p w14:paraId="4BA9A895" w14:textId="6E7B9E86"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5.</w:t>
      </w:r>
      <w:r>
        <w:rPr>
          <w:rFonts w:asciiTheme="minorHAnsi" w:hAnsiTheme="minorHAnsi" w:cstheme="minorBidi"/>
          <w:noProof/>
          <w:sz w:val="22"/>
          <w:lang w:eastAsia="nl-NL"/>
        </w:rPr>
        <w:tab/>
      </w:r>
      <w:r>
        <w:rPr>
          <w:noProof/>
        </w:rPr>
        <w:t>Communicatie en informatievoorziening</w:t>
      </w:r>
      <w:r>
        <w:rPr>
          <w:noProof/>
        </w:rPr>
        <w:tab/>
      </w:r>
      <w:r>
        <w:rPr>
          <w:noProof/>
        </w:rPr>
        <w:fldChar w:fldCharType="begin"/>
      </w:r>
      <w:r>
        <w:rPr>
          <w:noProof/>
        </w:rPr>
        <w:instrText xml:space="preserve"> PAGEREF _Toc69227208 \h </w:instrText>
      </w:r>
      <w:r>
        <w:rPr>
          <w:noProof/>
        </w:rPr>
      </w:r>
      <w:r>
        <w:rPr>
          <w:noProof/>
        </w:rPr>
        <w:fldChar w:fldCharType="separate"/>
      </w:r>
      <w:r>
        <w:rPr>
          <w:noProof/>
        </w:rPr>
        <w:t>5</w:t>
      </w:r>
      <w:r>
        <w:rPr>
          <w:noProof/>
        </w:rPr>
        <w:fldChar w:fldCharType="end"/>
      </w:r>
    </w:p>
    <w:p w14:paraId="46B548C6" w14:textId="1B41219A"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6.</w:t>
      </w:r>
      <w:r>
        <w:rPr>
          <w:rFonts w:asciiTheme="minorHAnsi" w:hAnsiTheme="minorHAnsi" w:cstheme="minorBidi"/>
          <w:noProof/>
          <w:sz w:val="22"/>
          <w:lang w:eastAsia="nl-NL"/>
        </w:rPr>
        <w:tab/>
      </w:r>
      <w:r>
        <w:rPr>
          <w:noProof/>
        </w:rPr>
        <w:t>Tijdstip van nakoming</w:t>
      </w:r>
      <w:r>
        <w:rPr>
          <w:noProof/>
        </w:rPr>
        <w:tab/>
      </w:r>
      <w:r>
        <w:rPr>
          <w:noProof/>
        </w:rPr>
        <w:fldChar w:fldCharType="begin"/>
      </w:r>
      <w:r>
        <w:rPr>
          <w:noProof/>
        </w:rPr>
        <w:instrText xml:space="preserve"> PAGEREF _Toc69227209 \h </w:instrText>
      </w:r>
      <w:r>
        <w:rPr>
          <w:noProof/>
        </w:rPr>
      </w:r>
      <w:r>
        <w:rPr>
          <w:noProof/>
        </w:rPr>
        <w:fldChar w:fldCharType="separate"/>
      </w:r>
      <w:r>
        <w:rPr>
          <w:noProof/>
        </w:rPr>
        <w:t>5</w:t>
      </w:r>
      <w:r>
        <w:rPr>
          <w:noProof/>
        </w:rPr>
        <w:fldChar w:fldCharType="end"/>
      </w:r>
    </w:p>
    <w:p w14:paraId="33B5BC4E" w14:textId="11C881AD"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7.</w:t>
      </w:r>
      <w:r>
        <w:rPr>
          <w:rFonts w:asciiTheme="minorHAnsi" w:hAnsiTheme="minorHAnsi" w:cstheme="minorBidi"/>
          <w:noProof/>
          <w:sz w:val="22"/>
          <w:lang w:eastAsia="nl-NL"/>
        </w:rPr>
        <w:tab/>
      </w:r>
      <w:r>
        <w:rPr>
          <w:noProof/>
        </w:rPr>
        <w:t>Prijzen en tarieven</w:t>
      </w:r>
      <w:r>
        <w:rPr>
          <w:noProof/>
        </w:rPr>
        <w:tab/>
      </w:r>
      <w:r>
        <w:rPr>
          <w:noProof/>
        </w:rPr>
        <w:fldChar w:fldCharType="begin"/>
      </w:r>
      <w:r>
        <w:rPr>
          <w:noProof/>
        </w:rPr>
        <w:instrText xml:space="preserve"> PAGEREF _Toc69227210 \h </w:instrText>
      </w:r>
      <w:r>
        <w:rPr>
          <w:noProof/>
        </w:rPr>
      </w:r>
      <w:r>
        <w:rPr>
          <w:noProof/>
        </w:rPr>
        <w:fldChar w:fldCharType="separate"/>
      </w:r>
      <w:r>
        <w:rPr>
          <w:noProof/>
        </w:rPr>
        <w:t>5</w:t>
      </w:r>
      <w:r>
        <w:rPr>
          <w:noProof/>
        </w:rPr>
        <w:fldChar w:fldCharType="end"/>
      </w:r>
    </w:p>
    <w:p w14:paraId="5E05D726" w14:textId="74831CFC"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8.</w:t>
      </w:r>
      <w:r>
        <w:rPr>
          <w:rFonts w:asciiTheme="minorHAnsi" w:hAnsiTheme="minorHAnsi" w:cstheme="minorBidi"/>
          <w:noProof/>
          <w:sz w:val="22"/>
          <w:lang w:eastAsia="nl-NL"/>
        </w:rPr>
        <w:tab/>
      </w:r>
      <w:r>
        <w:rPr>
          <w:noProof/>
        </w:rPr>
        <w:t>Verantwoording, facturering en betaling</w:t>
      </w:r>
      <w:r>
        <w:rPr>
          <w:noProof/>
        </w:rPr>
        <w:tab/>
      </w:r>
      <w:r>
        <w:rPr>
          <w:noProof/>
        </w:rPr>
        <w:fldChar w:fldCharType="begin"/>
      </w:r>
      <w:r>
        <w:rPr>
          <w:noProof/>
        </w:rPr>
        <w:instrText xml:space="preserve"> PAGEREF _Toc69227211 \h </w:instrText>
      </w:r>
      <w:r>
        <w:rPr>
          <w:noProof/>
        </w:rPr>
      </w:r>
      <w:r>
        <w:rPr>
          <w:noProof/>
        </w:rPr>
        <w:fldChar w:fldCharType="separate"/>
      </w:r>
      <w:r>
        <w:rPr>
          <w:noProof/>
        </w:rPr>
        <w:t>5</w:t>
      </w:r>
      <w:r>
        <w:rPr>
          <w:noProof/>
        </w:rPr>
        <w:fldChar w:fldCharType="end"/>
      </w:r>
    </w:p>
    <w:p w14:paraId="211BAC57" w14:textId="1A4F2000"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9.</w:t>
      </w:r>
      <w:r>
        <w:rPr>
          <w:rFonts w:asciiTheme="minorHAnsi" w:hAnsiTheme="minorHAnsi" w:cstheme="minorBidi"/>
          <w:noProof/>
          <w:sz w:val="22"/>
          <w:lang w:eastAsia="nl-NL"/>
        </w:rPr>
        <w:tab/>
      </w:r>
      <w:r>
        <w:rPr>
          <w:noProof/>
        </w:rPr>
        <w:t>Garantie</w:t>
      </w:r>
      <w:r>
        <w:rPr>
          <w:noProof/>
        </w:rPr>
        <w:tab/>
      </w:r>
      <w:r>
        <w:rPr>
          <w:noProof/>
        </w:rPr>
        <w:fldChar w:fldCharType="begin"/>
      </w:r>
      <w:r>
        <w:rPr>
          <w:noProof/>
        </w:rPr>
        <w:instrText xml:space="preserve"> PAGEREF _Toc69227212 \h </w:instrText>
      </w:r>
      <w:r>
        <w:rPr>
          <w:noProof/>
        </w:rPr>
      </w:r>
      <w:r>
        <w:rPr>
          <w:noProof/>
        </w:rPr>
        <w:fldChar w:fldCharType="separate"/>
      </w:r>
      <w:r>
        <w:rPr>
          <w:noProof/>
        </w:rPr>
        <w:t>6</w:t>
      </w:r>
      <w:r>
        <w:rPr>
          <w:noProof/>
        </w:rPr>
        <w:fldChar w:fldCharType="end"/>
      </w:r>
    </w:p>
    <w:p w14:paraId="3DAF4FC9" w14:textId="4023D824"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10.</w:t>
      </w:r>
      <w:r>
        <w:rPr>
          <w:rFonts w:asciiTheme="minorHAnsi" w:hAnsiTheme="minorHAnsi" w:cstheme="minorBidi"/>
          <w:noProof/>
          <w:sz w:val="22"/>
          <w:lang w:eastAsia="nl-NL"/>
        </w:rPr>
        <w:tab/>
      </w:r>
      <w:r>
        <w:rPr>
          <w:noProof/>
        </w:rPr>
        <w:t>Verzekeringen en zekerheidstelling</w:t>
      </w:r>
      <w:r>
        <w:rPr>
          <w:noProof/>
        </w:rPr>
        <w:tab/>
      </w:r>
      <w:r>
        <w:rPr>
          <w:noProof/>
        </w:rPr>
        <w:fldChar w:fldCharType="begin"/>
      </w:r>
      <w:r>
        <w:rPr>
          <w:noProof/>
        </w:rPr>
        <w:instrText xml:space="preserve"> PAGEREF _Toc69227213 \h </w:instrText>
      </w:r>
      <w:r>
        <w:rPr>
          <w:noProof/>
        </w:rPr>
      </w:r>
      <w:r>
        <w:rPr>
          <w:noProof/>
        </w:rPr>
        <w:fldChar w:fldCharType="separate"/>
      </w:r>
      <w:r>
        <w:rPr>
          <w:noProof/>
        </w:rPr>
        <w:t>6</w:t>
      </w:r>
      <w:r>
        <w:rPr>
          <w:noProof/>
        </w:rPr>
        <w:fldChar w:fldCharType="end"/>
      </w:r>
    </w:p>
    <w:p w14:paraId="0994A51E" w14:textId="0A6C65B1" w:rsidR="00810316" w:rsidRDefault="00810316">
      <w:pPr>
        <w:pStyle w:val="Inhopg2"/>
        <w:rPr>
          <w:rFonts w:asciiTheme="minorHAnsi" w:hAnsiTheme="minorHAnsi" w:cstheme="minorBidi"/>
          <w:noProof/>
          <w:sz w:val="22"/>
          <w:lang w:eastAsia="nl-NL"/>
        </w:rPr>
      </w:pPr>
      <w:r>
        <w:rPr>
          <w:noProof/>
        </w:rPr>
        <w:t>Juridische aspecten</w:t>
      </w:r>
      <w:r>
        <w:rPr>
          <w:noProof/>
        </w:rPr>
        <w:tab/>
      </w:r>
      <w:r>
        <w:rPr>
          <w:noProof/>
        </w:rPr>
        <w:fldChar w:fldCharType="begin"/>
      </w:r>
      <w:r>
        <w:rPr>
          <w:noProof/>
        </w:rPr>
        <w:instrText xml:space="preserve"> PAGEREF _Toc69227214 \h </w:instrText>
      </w:r>
      <w:r>
        <w:rPr>
          <w:noProof/>
        </w:rPr>
      </w:r>
      <w:r>
        <w:rPr>
          <w:noProof/>
        </w:rPr>
        <w:fldChar w:fldCharType="separate"/>
      </w:r>
      <w:r>
        <w:rPr>
          <w:noProof/>
        </w:rPr>
        <w:t>7</w:t>
      </w:r>
      <w:r>
        <w:rPr>
          <w:noProof/>
        </w:rPr>
        <w:fldChar w:fldCharType="end"/>
      </w:r>
    </w:p>
    <w:p w14:paraId="268F343C" w14:textId="397D91B7"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11.</w:t>
      </w:r>
      <w:r>
        <w:rPr>
          <w:rFonts w:asciiTheme="minorHAnsi" w:hAnsiTheme="minorHAnsi" w:cstheme="minorBidi"/>
          <w:noProof/>
          <w:sz w:val="22"/>
          <w:lang w:eastAsia="nl-NL"/>
        </w:rPr>
        <w:tab/>
      </w:r>
      <w:r>
        <w:rPr>
          <w:noProof/>
        </w:rPr>
        <w:t>Rechtskarakter van de Overeenkomst, toepasselijke voorwaarden</w:t>
      </w:r>
      <w:r>
        <w:rPr>
          <w:noProof/>
        </w:rPr>
        <w:tab/>
      </w:r>
      <w:r>
        <w:rPr>
          <w:noProof/>
        </w:rPr>
        <w:fldChar w:fldCharType="begin"/>
      </w:r>
      <w:r>
        <w:rPr>
          <w:noProof/>
        </w:rPr>
        <w:instrText xml:space="preserve"> PAGEREF _Toc69227215 \h </w:instrText>
      </w:r>
      <w:r>
        <w:rPr>
          <w:noProof/>
        </w:rPr>
      </w:r>
      <w:r>
        <w:rPr>
          <w:noProof/>
        </w:rPr>
        <w:fldChar w:fldCharType="separate"/>
      </w:r>
      <w:r>
        <w:rPr>
          <w:noProof/>
        </w:rPr>
        <w:t>7</w:t>
      </w:r>
      <w:r>
        <w:rPr>
          <w:noProof/>
        </w:rPr>
        <w:fldChar w:fldCharType="end"/>
      </w:r>
    </w:p>
    <w:p w14:paraId="5ED3AE72" w14:textId="5CB4360D"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12.</w:t>
      </w:r>
      <w:r>
        <w:rPr>
          <w:rFonts w:asciiTheme="minorHAnsi" w:hAnsiTheme="minorHAnsi" w:cstheme="minorBidi"/>
          <w:noProof/>
          <w:sz w:val="22"/>
          <w:lang w:eastAsia="nl-NL"/>
        </w:rPr>
        <w:tab/>
      </w:r>
      <w:r>
        <w:rPr>
          <w:noProof/>
        </w:rPr>
        <w:t>Boetebeding en bonus</w:t>
      </w:r>
      <w:r>
        <w:rPr>
          <w:noProof/>
        </w:rPr>
        <w:tab/>
      </w:r>
      <w:r>
        <w:rPr>
          <w:noProof/>
        </w:rPr>
        <w:fldChar w:fldCharType="begin"/>
      </w:r>
      <w:r>
        <w:rPr>
          <w:noProof/>
        </w:rPr>
        <w:instrText xml:space="preserve"> PAGEREF _Toc69227216 \h </w:instrText>
      </w:r>
      <w:r>
        <w:rPr>
          <w:noProof/>
        </w:rPr>
      </w:r>
      <w:r>
        <w:rPr>
          <w:noProof/>
        </w:rPr>
        <w:fldChar w:fldCharType="separate"/>
      </w:r>
      <w:r>
        <w:rPr>
          <w:noProof/>
        </w:rPr>
        <w:t>7</w:t>
      </w:r>
      <w:r>
        <w:rPr>
          <w:noProof/>
        </w:rPr>
        <w:fldChar w:fldCharType="end"/>
      </w:r>
    </w:p>
    <w:p w14:paraId="79D844A5" w14:textId="2DEC95E1"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13.</w:t>
      </w:r>
      <w:r>
        <w:rPr>
          <w:rFonts w:asciiTheme="minorHAnsi" w:hAnsiTheme="minorHAnsi" w:cstheme="minorBidi"/>
          <w:noProof/>
          <w:sz w:val="22"/>
          <w:lang w:eastAsia="nl-NL"/>
        </w:rPr>
        <w:tab/>
      </w:r>
      <w:r>
        <w:rPr>
          <w:noProof/>
        </w:rPr>
        <w:t>Nietige bepalingen</w:t>
      </w:r>
      <w:r>
        <w:rPr>
          <w:noProof/>
        </w:rPr>
        <w:tab/>
      </w:r>
      <w:r>
        <w:rPr>
          <w:noProof/>
        </w:rPr>
        <w:fldChar w:fldCharType="begin"/>
      </w:r>
      <w:r>
        <w:rPr>
          <w:noProof/>
        </w:rPr>
        <w:instrText xml:space="preserve"> PAGEREF _Toc69227217 \h </w:instrText>
      </w:r>
      <w:r>
        <w:rPr>
          <w:noProof/>
        </w:rPr>
      </w:r>
      <w:r>
        <w:rPr>
          <w:noProof/>
        </w:rPr>
        <w:fldChar w:fldCharType="separate"/>
      </w:r>
      <w:r>
        <w:rPr>
          <w:noProof/>
        </w:rPr>
        <w:t>7</w:t>
      </w:r>
      <w:r>
        <w:rPr>
          <w:noProof/>
        </w:rPr>
        <w:fldChar w:fldCharType="end"/>
      </w:r>
    </w:p>
    <w:p w14:paraId="78CE6A18" w14:textId="6E6267B5" w:rsidR="00810316" w:rsidRDefault="00810316">
      <w:pPr>
        <w:pStyle w:val="Inhopg3"/>
        <w:tabs>
          <w:tab w:val="left" w:pos="1540"/>
          <w:tab w:val="right" w:leader="dot" w:pos="9287"/>
        </w:tabs>
        <w:rPr>
          <w:rFonts w:asciiTheme="minorHAnsi" w:hAnsiTheme="minorHAnsi" w:cstheme="minorBidi"/>
          <w:noProof/>
          <w:sz w:val="22"/>
          <w:lang w:eastAsia="nl-NL"/>
        </w:rPr>
      </w:pPr>
      <w:r w:rsidRPr="00F20997">
        <w:rPr>
          <w:noProof/>
        </w:rPr>
        <w:t>Artikel 14.</w:t>
      </w:r>
      <w:r>
        <w:rPr>
          <w:rFonts w:asciiTheme="minorHAnsi" w:hAnsiTheme="minorHAnsi" w:cstheme="minorBidi"/>
          <w:noProof/>
          <w:sz w:val="22"/>
          <w:lang w:eastAsia="nl-NL"/>
        </w:rPr>
        <w:tab/>
      </w:r>
      <w:r>
        <w:rPr>
          <w:noProof/>
        </w:rPr>
        <w:t>Toepasselijk recht, geschillen en rechtbank</w:t>
      </w:r>
      <w:r>
        <w:rPr>
          <w:noProof/>
        </w:rPr>
        <w:tab/>
      </w:r>
      <w:r>
        <w:rPr>
          <w:noProof/>
        </w:rPr>
        <w:fldChar w:fldCharType="begin"/>
      </w:r>
      <w:r>
        <w:rPr>
          <w:noProof/>
        </w:rPr>
        <w:instrText xml:space="preserve"> PAGEREF _Toc69227218 \h </w:instrText>
      </w:r>
      <w:r>
        <w:rPr>
          <w:noProof/>
        </w:rPr>
      </w:r>
      <w:r>
        <w:rPr>
          <w:noProof/>
        </w:rPr>
        <w:fldChar w:fldCharType="separate"/>
      </w:r>
      <w:r>
        <w:rPr>
          <w:noProof/>
        </w:rPr>
        <w:t>7</w:t>
      </w:r>
      <w:r>
        <w:rPr>
          <w:noProof/>
        </w:rPr>
        <w:fldChar w:fldCharType="end"/>
      </w:r>
    </w:p>
    <w:p w14:paraId="21C91A2D" w14:textId="5476BE42" w:rsidR="00810316" w:rsidRDefault="00810316">
      <w:pPr>
        <w:pStyle w:val="Inhopg1"/>
        <w:rPr>
          <w:rFonts w:asciiTheme="minorHAnsi" w:hAnsiTheme="minorHAnsi" w:cstheme="minorBidi"/>
          <w:b w:val="0"/>
          <w:noProof/>
          <w:sz w:val="22"/>
          <w:lang w:eastAsia="nl-NL"/>
        </w:rPr>
      </w:pPr>
      <w:r>
        <w:rPr>
          <w:noProof/>
        </w:rPr>
        <w:t>Ondertekening</w:t>
      </w:r>
      <w:r>
        <w:rPr>
          <w:noProof/>
        </w:rPr>
        <w:tab/>
      </w:r>
      <w:r>
        <w:rPr>
          <w:noProof/>
        </w:rPr>
        <w:fldChar w:fldCharType="begin"/>
      </w:r>
      <w:r>
        <w:rPr>
          <w:noProof/>
        </w:rPr>
        <w:instrText xml:space="preserve"> PAGEREF _Toc69227219 \h </w:instrText>
      </w:r>
      <w:r>
        <w:rPr>
          <w:noProof/>
        </w:rPr>
      </w:r>
      <w:r>
        <w:rPr>
          <w:noProof/>
        </w:rPr>
        <w:fldChar w:fldCharType="separate"/>
      </w:r>
      <w:r>
        <w:rPr>
          <w:noProof/>
        </w:rPr>
        <w:t>7</w:t>
      </w:r>
      <w:r>
        <w:rPr>
          <w:noProof/>
        </w:rPr>
        <w:fldChar w:fldCharType="end"/>
      </w:r>
    </w:p>
    <w:p w14:paraId="5F11D1EA" w14:textId="3AFDE2C6" w:rsidR="00A369DF" w:rsidRDefault="00D52EE6" w:rsidP="007E34DB">
      <w:r>
        <w:rPr>
          <w:b/>
        </w:rPr>
        <w:fldChar w:fldCharType="end"/>
      </w:r>
    </w:p>
    <w:p w14:paraId="5F11D1EB" w14:textId="77777777" w:rsidR="005C7C8C" w:rsidRDefault="005C7C8C" w:rsidP="007E34DB"/>
    <w:p w14:paraId="5F11D1EC" w14:textId="77777777" w:rsidR="000E508E" w:rsidRPr="000E508E" w:rsidRDefault="000E508E" w:rsidP="007E34DB"/>
    <w:p w14:paraId="5F11D1ED" w14:textId="77777777" w:rsidR="007E34DB" w:rsidRDefault="007E34DB"/>
    <w:p w14:paraId="5F11D1EE" w14:textId="0972FB7A" w:rsidR="00F85A94" w:rsidRDefault="00F85A94">
      <w:bookmarkStart w:id="0" w:name="_Toc26255742"/>
      <w:bookmarkStart w:id="1" w:name="_Toc26255874"/>
      <w:bookmarkStart w:id="2" w:name="_Toc26261391"/>
      <w:bookmarkStart w:id="3" w:name="_Toc26261631"/>
      <w:r>
        <w:rPr>
          <w:b/>
          <w:bCs/>
        </w:rPr>
        <w:br w:type="page"/>
      </w:r>
    </w:p>
    <w:p w14:paraId="71D67232" w14:textId="77777777" w:rsidR="00EF795F" w:rsidRPr="00F914A4" w:rsidRDefault="00EF795F" w:rsidP="00EF795F">
      <w:pPr>
        <w:pStyle w:val="Kop1"/>
        <w:framePr w:wrap="notBeside"/>
      </w:pPr>
      <w:bookmarkStart w:id="4" w:name="_Toc443472385"/>
      <w:bookmarkStart w:id="5" w:name="_Opdrachtgever"/>
      <w:bookmarkStart w:id="6" w:name="_Toc61644719"/>
      <w:bookmarkStart w:id="7" w:name="_Toc69227197"/>
      <w:bookmarkStart w:id="8" w:name="_Toc26255743"/>
      <w:bookmarkStart w:id="9" w:name="_Toc26255875"/>
      <w:bookmarkStart w:id="10" w:name="_Toc26261392"/>
      <w:bookmarkEnd w:id="0"/>
      <w:bookmarkEnd w:id="1"/>
      <w:bookmarkEnd w:id="2"/>
      <w:bookmarkEnd w:id="3"/>
      <w:bookmarkEnd w:id="4"/>
      <w:bookmarkEnd w:id="5"/>
      <w:r w:rsidRPr="00637B54">
        <w:lastRenderedPageBreak/>
        <w:t>Ondergetekenden</w:t>
      </w:r>
      <w:bookmarkEnd w:id="6"/>
      <w:bookmarkEnd w:id="7"/>
    </w:p>
    <w:p w14:paraId="4AE7D33C" w14:textId="77777777" w:rsidR="00EF795F" w:rsidRPr="00971B3D" w:rsidRDefault="00EF795F" w:rsidP="00EF795F">
      <w:pPr>
        <w:pStyle w:val="Kop3zonderartikel"/>
        <w:rPr>
          <w:lang w:val="nl-NL"/>
        </w:rPr>
      </w:pPr>
      <w:bookmarkStart w:id="11" w:name="_Toc61644720"/>
      <w:bookmarkStart w:id="12" w:name="_Toc69227198"/>
      <w:r w:rsidRPr="00971B3D">
        <w:t>Opdrachtgever</w:t>
      </w:r>
      <w:bookmarkEnd w:id="11"/>
      <w:bookmarkEnd w:id="12"/>
    </w:p>
    <w:p w14:paraId="52081457" w14:textId="10696E42" w:rsidR="00481E86" w:rsidRPr="006E3AD4" w:rsidRDefault="00481E86" w:rsidP="00EF795F">
      <w:r w:rsidRPr="007109F0">
        <w:t xml:space="preserve">De </w:t>
      </w:r>
      <w:r w:rsidRPr="007E34DB">
        <w:t>publiekrechtelijke</w:t>
      </w:r>
      <w:r w:rsidRPr="007109F0">
        <w:t xml:space="preserve"> rechtspersoon </w:t>
      </w:r>
      <w:r>
        <w:t>Gemeente Hoorn</w:t>
      </w:r>
      <w:r w:rsidRPr="007109F0">
        <w:t xml:space="preserve"> gevestigd te </w:t>
      </w:r>
      <w:r>
        <w:t>Hoorn</w:t>
      </w:r>
      <w:r w:rsidRPr="007109F0">
        <w:t xml:space="preserve"> aan de</w:t>
      </w:r>
      <w:r>
        <w:t xml:space="preserve"> Nieuwe Steen 1</w:t>
      </w:r>
      <w:r w:rsidRPr="007109F0">
        <w:t xml:space="preserve">, ingeschreven in het handelsregister van de Kamer van Koophandel onder nummer </w:t>
      </w:r>
      <w:r w:rsidRPr="00615447">
        <w:t>37159084</w:t>
      </w:r>
      <w:r>
        <w:t xml:space="preserve"> (vestigingsnummer</w:t>
      </w:r>
      <w:r w:rsidRPr="00615447">
        <w:t xml:space="preserve"> 000013232827</w:t>
      </w:r>
      <w:r>
        <w:t>)</w:t>
      </w:r>
      <w:r w:rsidRPr="007109F0">
        <w:t>, rechtsgeldig vertegenwoordigd op grond van artikel 171, eerste lid van de Gemeentewet door haar burgemeester</w:t>
      </w:r>
      <w:r>
        <w:t xml:space="preserve"> J. Nieuwenburg</w:t>
      </w:r>
      <w:r w:rsidRPr="007109F0">
        <w:t xml:space="preserve">, </w:t>
      </w:r>
      <w:r>
        <w:t xml:space="preserve">welke </w:t>
      </w:r>
      <w:r w:rsidRPr="007109F0">
        <w:t>volmacht tot contra</w:t>
      </w:r>
      <w:r>
        <w:t>c</w:t>
      </w:r>
      <w:r w:rsidRPr="007109F0">
        <w:t xml:space="preserve">tering respectievelijk </w:t>
      </w:r>
      <w:r w:rsidRPr="00C4681E">
        <w:t>mandaat om</w:t>
      </w:r>
      <w:r w:rsidRPr="007109F0">
        <w:t xml:space="preserve"> haar te vertegenwoordigen verleend heeft aan </w:t>
      </w:r>
      <w:r w:rsidRPr="00CB445B">
        <w:t>de heer</w:t>
      </w:r>
      <w:r w:rsidR="00C73751" w:rsidRPr="00CB445B">
        <w:t xml:space="preserve"> </w:t>
      </w:r>
      <w:r w:rsidR="00CE5C84">
        <w:t>P. Hooge</w:t>
      </w:r>
      <w:r w:rsidR="00586669">
        <w:t>n</w:t>
      </w:r>
      <w:r w:rsidR="00CE5C84">
        <w:t>veen</w:t>
      </w:r>
      <w:r w:rsidRPr="00CB445B">
        <w:t>,</w:t>
      </w:r>
      <w:r w:rsidRPr="007109F0">
        <w:rPr>
          <w:color w:val="00B0F0"/>
        </w:rPr>
        <w:t xml:space="preserve"> </w:t>
      </w:r>
      <w:r w:rsidR="00CE5C84">
        <w:rPr>
          <w:sz w:val="19"/>
          <w:szCs w:val="19"/>
        </w:rPr>
        <w:t>Teammanager Ingenieursbureau Stadsbeheer</w:t>
      </w:r>
      <w:r w:rsidRPr="007109F0">
        <w:t xml:space="preserve">, hierna te noemen: de </w:t>
      </w:r>
      <w:r>
        <w:t>Opdrachtgever.</w:t>
      </w:r>
    </w:p>
    <w:p w14:paraId="170B9F63" w14:textId="0BE857B2" w:rsidR="00EF795F" w:rsidRPr="006E3AD4" w:rsidRDefault="00EF795F" w:rsidP="00EF795F">
      <w:r w:rsidRPr="006E3AD4">
        <w:t>en</w:t>
      </w:r>
    </w:p>
    <w:p w14:paraId="33EE4626" w14:textId="2E6F03E5" w:rsidR="00EF795F" w:rsidRPr="00971B3D" w:rsidRDefault="005B2FD2" w:rsidP="00EF795F">
      <w:pPr>
        <w:pStyle w:val="Kop3zonderartikel"/>
        <w:rPr>
          <w:lang w:val="nl-NL"/>
        </w:rPr>
      </w:pPr>
      <w:r>
        <w:t>Opdrachtnemer</w:t>
      </w:r>
    </w:p>
    <w:p w14:paraId="5705E796" w14:textId="371601AA" w:rsidR="00EF795F" w:rsidRPr="006E3AD4" w:rsidRDefault="00EF795F" w:rsidP="00EF795F">
      <w:r w:rsidRPr="006E3AD4">
        <w:rPr>
          <w:color w:val="00B0F0"/>
        </w:rPr>
        <w:t xml:space="preserve">Naam </w:t>
      </w:r>
      <w:r w:rsidR="005B2FD2">
        <w:rPr>
          <w:color w:val="00B0F0"/>
        </w:rPr>
        <w:t>Opdrachtnemer</w:t>
      </w:r>
      <w:r w:rsidRPr="006E3AD4">
        <w:t>, statutair gevestigd te adres</w:t>
      </w:r>
      <w:r w:rsidRPr="006E3AD4">
        <w:rPr>
          <w:color w:val="00B0F0"/>
        </w:rPr>
        <w:t xml:space="preserve">, postcode, plaatsnaam&gt;, postadres, postcode, plaatsnaam, </w:t>
      </w:r>
      <w:r w:rsidRPr="006E3AD4">
        <w:t xml:space="preserve">ingeschreven in het Handelsregister van de Kamer van Koophandel onder nummer </w:t>
      </w:r>
      <w:r w:rsidRPr="006E3AD4">
        <w:rPr>
          <w:color w:val="00B0F0"/>
        </w:rPr>
        <w:t>KVK nummer,</w:t>
      </w:r>
      <w:r w:rsidRPr="006E3AD4">
        <w:t xml:space="preserve"> te dezen rechtsgeldig vertegenwoordigd door </w:t>
      </w:r>
      <w:r w:rsidRPr="006E3AD4">
        <w:rPr>
          <w:color w:val="00B0F0"/>
        </w:rPr>
        <w:t>de heer/mevrouw naam, functie</w:t>
      </w:r>
      <w:r w:rsidRPr="006E3AD4">
        <w:t xml:space="preserve">, verder te noemen </w:t>
      </w:r>
      <w:r w:rsidR="005B2FD2">
        <w:t>Opdrachtnemer</w:t>
      </w:r>
      <w:r w:rsidRPr="006E3AD4">
        <w:t>.</w:t>
      </w:r>
    </w:p>
    <w:p w14:paraId="18923FC9" w14:textId="77777777" w:rsidR="00EF795F" w:rsidRDefault="00EF795F" w:rsidP="00EF795F">
      <w:pPr>
        <w:rPr>
          <w:rFonts w:asciiTheme="minorHAnsi" w:hAnsiTheme="minorHAnsi"/>
        </w:rPr>
      </w:pPr>
    </w:p>
    <w:p w14:paraId="3DA5B0C6" w14:textId="77777777" w:rsidR="00EF795F" w:rsidRPr="006E3AD4" w:rsidRDefault="00EF795F" w:rsidP="00EF795F">
      <w:r w:rsidRPr="006E3AD4">
        <w:t>Gezamenlijk te noemen: Partijen,</w:t>
      </w:r>
    </w:p>
    <w:p w14:paraId="187B82F5" w14:textId="77777777" w:rsidR="00EF795F" w:rsidRPr="00F37316" w:rsidRDefault="00EF795F" w:rsidP="00EF795F">
      <w:pPr>
        <w:pStyle w:val="Kop1"/>
        <w:framePr w:wrap="notBeside"/>
      </w:pPr>
      <w:bookmarkStart w:id="13" w:name="_Toc61644722"/>
      <w:bookmarkStart w:id="14" w:name="_Toc69227200"/>
      <w:r w:rsidRPr="00F37316">
        <w:t>Overwegende dat</w:t>
      </w:r>
      <w:bookmarkEnd w:id="13"/>
      <w:bookmarkEnd w:id="14"/>
    </w:p>
    <w:tbl>
      <w:tblPr>
        <w:tblStyle w:val="Tabelraster"/>
        <w:tblW w:w="96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40"/>
      </w:tblGrid>
      <w:tr w:rsidR="00B02350" w14:paraId="5BC46BEF" w14:textId="77777777" w:rsidTr="00CB445B">
        <w:tc>
          <w:tcPr>
            <w:tcW w:w="9640" w:type="dxa"/>
          </w:tcPr>
          <w:p w14:paraId="35BE0A55" w14:textId="1D544A82" w:rsidR="00B02350" w:rsidRDefault="00B02350" w:rsidP="00DB02CE">
            <w:pPr>
              <w:pStyle w:val="Lijstalinea"/>
              <w:numPr>
                <w:ilvl w:val="0"/>
                <w:numId w:val="8"/>
              </w:numPr>
              <w:rPr>
                <w:lang w:eastAsia="x-none"/>
              </w:rPr>
            </w:pPr>
            <w:r w:rsidRPr="00190243">
              <w:t xml:space="preserve">De Overeenkomst een </w:t>
            </w:r>
            <w:r w:rsidR="00CE5C84">
              <w:t>leverings</w:t>
            </w:r>
            <w:r>
              <w:t>overeenkomst</w:t>
            </w:r>
            <w:r w:rsidRPr="00190243">
              <w:t xml:space="preserve"> betreft</w:t>
            </w:r>
            <w:r>
              <w:t>.</w:t>
            </w:r>
          </w:p>
          <w:p w14:paraId="3414FF5E" w14:textId="0F53C73B" w:rsidR="00B02350" w:rsidRPr="00C73751" w:rsidRDefault="00B02350" w:rsidP="00DB02CE">
            <w:pPr>
              <w:numPr>
                <w:ilvl w:val="0"/>
                <w:numId w:val="8"/>
              </w:numPr>
              <w:spacing w:after="80" w:line="240" w:lineRule="exact"/>
              <w:rPr>
                <w:sz w:val="19"/>
                <w:szCs w:val="19"/>
              </w:rPr>
            </w:pPr>
            <w:r w:rsidRPr="005724DF">
              <w:rPr>
                <w:sz w:val="19"/>
                <w:szCs w:val="19"/>
              </w:rPr>
              <w:t xml:space="preserve">De </w:t>
            </w:r>
            <w:r w:rsidR="005B2FD2">
              <w:rPr>
                <w:sz w:val="19"/>
                <w:szCs w:val="19"/>
              </w:rPr>
              <w:t>Opdrachtne</w:t>
            </w:r>
            <w:r w:rsidRPr="005724DF">
              <w:rPr>
                <w:sz w:val="19"/>
                <w:szCs w:val="19"/>
              </w:rPr>
              <w:t xml:space="preserve">mer bij het uitvoeren van de Prestatie de belangen van de Opdrachtgever en de zorg van een goed </w:t>
            </w:r>
            <w:r w:rsidR="005B2FD2">
              <w:rPr>
                <w:sz w:val="19"/>
                <w:szCs w:val="19"/>
              </w:rPr>
              <w:t>Opdrachtnemer</w:t>
            </w:r>
            <w:r w:rsidRPr="005724DF">
              <w:rPr>
                <w:sz w:val="19"/>
                <w:szCs w:val="19"/>
              </w:rPr>
              <w:t xml:space="preserve"> in acht neemt. Hierbij vormt het verrichten van Prestaties door </w:t>
            </w:r>
            <w:r w:rsidR="005B2FD2">
              <w:rPr>
                <w:sz w:val="19"/>
                <w:szCs w:val="19"/>
              </w:rPr>
              <w:t>Opdrachtnemer</w:t>
            </w:r>
            <w:r w:rsidRPr="005724DF">
              <w:rPr>
                <w:sz w:val="19"/>
                <w:szCs w:val="19"/>
              </w:rPr>
              <w:t xml:space="preserve"> geen belemmering voor de bedrijfsvoering en bedrijfsprocessen van de Opdrachtgever. </w:t>
            </w:r>
          </w:p>
        </w:tc>
      </w:tr>
      <w:tr w:rsidR="00B02350" w14:paraId="74DF1D2C" w14:textId="77777777" w:rsidTr="00CB445B">
        <w:tc>
          <w:tcPr>
            <w:tcW w:w="9640" w:type="dxa"/>
          </w:tcPr>
          <w:p w14:paraId="196D95F4" w14:textId="0D9B83E7" w:rsidR="00B02350" w:rsidRDefault="00B02350" w:rsidP="00DB02CE">
            <w:pPr>
              <w:pStyle w:val="Lijstalinea"/>
              <w:numPr>
                <w:ilvl w:val="0"/>
                <w:numId w:val="8"/>
              </w:numPr>
            </w:pPr>
            <w:r>
              <w:t xml:space="preserve">De Opdrachtgever een Offerteaanvraag heeft gedaan volgens een </w:t>
            </w:r>
            <w:r w:rsidR="005B2FD2">
              <w:t>Europese openbare</w:t>
            </w:r>
            <w:r>
              <w:t xml:space="preserve"> aanbesteding via TenderNed </w:t>
            </w:r>
            <w:r w:rsidRPr="00CB445B">
              <w:t xml:space="preserve">nummer </w:t>
            </w:r>
            <w:r w:rsidR="00CB445B">
              <w:t>3</w:t>
            </w:r>
            <w:r w:rsidR="00DE2B0B">
              <w:t>10055</w:t>
            </w:r>
            <w:r w:rsidRPr="00311D70">
              <w:t>.</w:t>
            </w:r>
          </w:p>
        </w:tc>
      </w:tr>
      <w:tr w:rsidR="00B02350" w14:paraId="50B91FC8" w14:textId="77777777" w:rsidTr="00CB445B">
        <w:tc>
          <w:tcPr>
            <w:tcW w:w="9640" w:type="dxa"/>
          </w:tcPr>
          <w:p w14:paraId="2E6F1101" w14:textId="7E87B074" w:rsidR="00B02350" w:rsidRDefault="00B02350" w:rsidP="00DB02CE">
            <w:pPr>
              <w:pStyle w:val="Lijstalinea"/>
              <w:numPr>
                <w:ilvl w:val="0"/>
                <w:numId w:val="8"/>
              </w:numPr>
            </w:pPr>
            <w:r w:rsidRPr="00A325BE">
              <w:t xml:space="preserve">De </w:t>
            </w:r>
            <w:r w:rsidR="005B2FD2">
              <w:t>Opdrachtnemer</w:t>
            </w:r>
            <w:r w:rsidRPr="00A325BE">
              <w:t xml:space="preserve"> </w:t>
            </w:r>
            <w:r>
              <w:t xml:space="preserve">juist, volledig </w:t>
            </w:r>
            <w:r w:rsidRPr="00A325BE">
              <w:t>en rechtsgeldig een Offerte heeft ingediend.</w:t>
            </w:r>
          </w:p>
        </w:tc>
      </w:tr>
      <w:tr w:rsidR="00B02350" w14:paraId="72B48E0C" w14:textId="77777777" w:rsidTr="00CB445B">
        <w:tc>
          <w:tcPr>
            <w:tcW w:w="9640" w:type="dxa"/>
          </w:tcPr>
          <w:p w14:paraId="69050F33" w14:textId="4C821337" w:rsidR="00B02350" w:rsidRDefault="00B02350" w:rsidP="00DB02CE">
            <w:pPr>
              <w:pStyle w:val="Lijstalinea"/>
              <w:numPr>
                <w:ilvl w:val="0"/>
                <w:numId w:val="8"/>
              </w:numPr>
            </w:pPr>
            <w:r w:rsidRPr="00A325BE">
              <w:t xml:space="preserve">De Opdrachtgever op basis van deze Offerte besloten heeft de Prestatie aan </w:t>
            </w:r>
            <w:r w:rsidR="005B2FD2">
              <w:t>Opdrachtnemer</w:t>
            </w:r>
            <w:r w:rsidRPr="00A325BE">
              <w:t xml:space="preserve"> op te dragen.</w:t>
            </w:r>
          </w:p>
        </w:tc>
      </w:tr>
      <w:tr w:rsidR="00B02350" w14:paraId="4F696677" w14:textId="77777777" w:rsidTr="00CB445B">
        <w:tc>
          <w:tcPr>
            <w:tcW w:w="9640" w:type="dxa"/>
          </w:tcPr>
          <w:p w14:paraId="13BA6064" w14:textId="5CB4D573" w:rsidR="00B02350" w:rsidRDefault="00B02350" w:rsidP="00DB02CE">
            <w:pPr>
              <w:pStyle w:val="Lijstalinea"/>
              <w:numPr>
                <w:ilvl w:val="0"/>
                <w:numId w:val="8"/>
              </w:numPr>
            </w:pPr>
            <w:r w:rsidRPr="00A325BE">
              <w:t xml:space="preserve">De </w:t>
            </w:r>
            <w:r w:rsidR="005B2FD2">
              <w:t>Opdrachtnemer</w:t>
            </w:r>
            <w:r w:rsidRPr="00A325BE">
              <w:t xml:space="preserve"> zich in voldoende mate op de hoogte heeft gesteld van wat Opdrachtgever met de opdracht wil bereiken.</w:t>
            </w:r>
          </w:p>
        </w:tc>
      </w:tr>
    </w:tbl>
    <w:p w14:paraId="198CB0B6" w14:textId="77777777" w:rsidR="00EF795F" w:rsidRDefault="00EF795F" w:rsidP="00EF795F"/>
    <w:p w14:paraId="4563E28D" w14:textId="77777777" w:rsidR="00EF795F" w:rsidRDefault="00EF795F" w:rsidP="00EF795F"/>
    <w:p w14:paraId="7796670E" w14:textId="23F70A0D" w:rsidR="00EF795F" w:rsidRDefault="00EF795F" w:rsidP="00EF795F">
      <w:pPr>
        <w:pStyle w:val="Kop3zonderartikel"/>
      </w:pPr>
      <w:r>
        <w:br w:type="page"/>
      </w:r>
    </w:p>
    <w:p w14:paraId="5F11D216" w14:textId="172DDFD4" w:rsidR="007E34DB" w:rsidRDefault="007E34DB" w:rsidP="007E34DB">
      <w:bookmarkStart w:id="15" w:name="_Overwegende_dat"/>
      <w:bookmarkStart w:id="16" w:name="_Toc443472389"/>
      <w:bookmarkEnd w:id="8"/>
      <w:bookmarkEnd w:id="9"/>
      <w:bookmarkEnd w:id="10"/>
      <w:bookmarkEnd w:id="15"/>
    </w:p>
    <w:p w14:paraId="5F11D217" w14:textId="38972738" w:rsidR="007E34DB" w:rsidRDefault="007E34DB" w:rsidP="00F85A94">
      <w:pPr>
        <w:pStyle w:val="Kop1"/>
        <w:framePr w:wrap="notBeside"/>
        <w:rPr>
          <w:sz w:val="40"/>
          <w:szCs w:val="40"/>
        </w:rPr>
      </w:pPr>
      <w:bookmarkStart w:id="17" w:name="_Toc26255746"/>
      <w:bookmarkStart w:id="18" w:name="_Toc26255878"/>
      <w:bookmarkStart w:id="19" w:name="_Toc26261395"/>
      <w:bookmarkStart w:id="20" w:name="_Toc26261633"/>
      <w:bookmarkStart w:id="21" w:name="_Toc69227201"/>
      <w:r w:rsidRPr="00F85A94">
        <w:rPr>
          <w:sz w:val="40"/>
          <w:szCs w:val="40"/>
        </w:rPr>
        <w:t xml:space="preserve">Verklaren het volgende te zijn </w:t>
      </w:r>
      <w:r w:rsidR="00F85A94" w:rsidRPr="00F85A94">
        <w:rPr>
          <w:sz w:val="40"/>
          <w:szCs w:val="40"/>
        </w:rPr>
        <w:t>over</w:t>
      </w:r>
      <w:r w:rsidRPr="00F85A94">
        <w:rPr>
          <w:sz w:val="40"/>
          <w:szCs w:val="40"/>
        </w:rPr>
        <w:t>eengekomen</w:t>
      </w:r>
      <w:bookmarkEnd w:id="16"/>
      <w:bookmarkEnd w:id="17"/>
      <w:bookmarkEnd w:id="18"/>
      <w:bookmarkEnd w:id="19"/>
      <w:bookmarkEnd w:id="20"/>
      <w:bookmarkEnd w:id="21"/>
    </w:p>
    <w:tbl>
      <w:tblPr>
        <w:tblStyle w:val="Tabelraster"/>
        <w:tblW w:w="9641" w:type="dxa"/>
        <w:tblInd w:w="-5" w:type="dxa"/>
        <w:tblLayout w:type="fixed"/>
        <w:tblLook w:val="04A0" w:firstRow="1" w:lastRow="0" w:firstColumn="1" w:lastColumn="0" w:noHBand="0" w:noVBand="1"/>
      </w:tblPr>
      <w:tblGrid>
        <w:gridCol w:w="1422"/>
        <w:gridCol w:w="1023"/>
        <w:gridCol w:w="2520"/>
        <w:gridCol w:w="4676"/>
      </w:tblGrid>
      <w:tr w:rsidR="00B02350" w:rsidRPr="007C2D28" w14:paraId="7000CC33" w14:textId="77777777" w:rsidTr="00CB445B">
        <w:tc>
          <w:tcPr>
            <w:tcW w:w="9641" w:type="dxa"/>
            <w:gridSpan w:val="4"/>
            <w:tcBorders>
              <w:top w:val="nil"/>
              <w:left w:val="nil"/>
              <w:bottom w:val="nil"/>
              <w:right w:val="nil"/>
            </w:tcBorders>
          </w:tcPr>
          <w:p w14:paraId="466F0EF8" w14:textId="77777777" w:rsidR="00B02350" w:rsidRPr="00FD2203" w:rsidRDefault="00B02350" w:rsidP="00C668FB">
            <w:pPr>
              <w:pStyle w:val="Kop2"/>
              <w:outlineLvl w:val="1"/>
            </w:pPr>
            <w:bookmarkStart w:id="22" w:name="_Toc33773775"/>
            <w:bookmarkStart w:id="23" w:name="_Toc61644724"/>
            <w:bookmarkStart w:id="24" w:name="_Toc69227202"/>
            <w:r w:rsidRPr="00FD2203">
              <w:t>Algemeen</w:t>
            </w:r>
            <w:bookmarkEnd w:id="22"/>
            <w:bookmarkEnd w:id="23"/>
            <w:bookmarkEnd w:id="24"/>
          </w:p>
        </w:tc>
      </w:tr>
      <w:tr w:rsidR="00B02350" w:rsidRPr="007C2D28" w14:paraId="53CB02C4"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69A6C154" w14:textId="11329C41" w:rsidR="00B02350" w:rsidRPr="007C2D28" w:rsidRDefault="00B02350" w:rsidP="00DB02CE">
            <w:pPr>
              <w:pStyle w:val="Kop3"/>
              <w:numPr>
                <w:ilvl w:val="0"/>
                <w:numId w:val="14"/>
              </w:numPr>
              <w:outlineLvl w:val="2"/>
            </w:pPr>
            <w:bookmarkStart w:id="25" w:name="_Toc69227203"/>
            <w:bookmarkStart w:id="26" w:name="_Toc33773776"/>
            <w:bookmarkStart w:id="27" w:name="_Toc61644725"/>
            <w:r>
              <w:t>Definities</w:t>
            </w:r>
            <w:bookmarkEnd w:id="25"/>
            <w:r>
              <w:t xml:space="preserve"> </w:t>
            </w:r>
            <w:bookmarkEnd w:id="26"/>
            <w:bookmarkEnd w:id="27"/>
          </w:p>
        </w:tc>
      </w:tr>
      <w:tr w:rsidR="00B02350" w14:paraId="4AFCC312"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46819D56" w14:textId="77777777" w:rsidR="00B02350" w:rsidRDefault="00B02350" w:rsidP="00814EE2">
            <w:pPr>
              <w:rPr>
                <w:lang w:eastAsia="x-none"/>
              </w:rPr>
            </w:pPr>
            <w:r w:rsidRPr="00CC0A1A">
              <w:t>In de Overeenkomst wordt, in aanvulling op artikel 1 (definities) van de Uniforme Administratieve Voorwaarden voor de uitvoering van werken en van technische installatiewerken 2012 (UAV 2012), verstaan onder:</w:t>
            </w:r>
          </w:p>
        </w:tc>
      </w:tr>
      <w:tr w:rsidR="00B02350" w14:paraId="34A2BDED"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445" w:type="dxa"/>
            <w:gridSpan w:val="2"/>
          </w:tcPr>
          <w:p w14:paraId="5DD475A9" w14:textId="77777777" w:rsidR="00B02350" w:rsidRDefault="00B02350" w:rsidP="00814EE2">
            <w:r>
              <w:t>Directie</w:t>
            </w:r>
          </w:p>
        </w:tc>
        <w:tc>
          <w:tcPr>
            <w:tcW w:w="7196" w:type="dxa"/>
            <w:gridSpan w:val="2"/>
          </w:tcPr>
          <w:p w14:paraId="3AB2B25B" w14:textId="4174E9F1" w:rsidR="00B02350" w:rsidRDefault="00B02350" w:rsidP="00814EE2">
            <w:r>
              <w:t>Door de Opdrachtgever aangewezen persoon of personen zoals bedoeld in paragraaf 3 van de UAV 2012.</w:t>
            </w:r>
          </w:p>
        </w:tc>
      </w:tr>
      <w:tr w:rsidR="00B02350" w14:paraId="2E3E570A"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445" w:type="dxa"/>
            <w:gridSpan w:val="2"/>
          </w:tcPr>
          <w:p w14:paraId="625CF6FA" w14:textId="77777777" w:rsidR="00B02350" w:rsidRDefault="00B02350" w:rsidP="00814EE2">
            <w:r>
              <w:t>Deelopdracht</w:t>
            </w:r>
          </w:p>
        </w:tc>
        <w:tc>
          <w:tcPr>
            <w:tcW w:w="7196" w:type="dxa"/>
            <w:gridSpan w:val="2"/>
          </w:tcPr>
          <w:p w14:paraId="237BB268" w14:textId="77777777" w:rsidR="00B02350" w:rsidRDefault="00B02350" w:rsidP="00814EE2">
            <w:r>
              <w:t>Een opdracht tot uitvoering van een Prestatie die nader nauwkeurig is omschreven, naar de letter en in de geest van de Overeenkomst. Deze wordt op schriftelijke wijze afgesloten.</w:t>
            </w:r>
          </w:p>
        </w:tc>
      </w:tr>
      <w:tr w:rsidR="00B02350" w14:paraId="0C18169B"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445" w:type="dxa"/>
            <w:gridSpan w:val="2"/>
          </w:tcPr>
          <w:p w14:paraId="289DF61F" w14:textId="77777777" w:rsidR="00B02350" w:rsidRDefault="00B02350" w:rsidP="00814EE2">
            <w:r w:rsidRPr="00653587">
              <w:t>Offerte</w:t>
            </w:r>
          </w:p>
        </w:tc>
        <w:tc>
          <w:tcPr>
            <w:tcW w:w="7196" w:type="dxa"/>
            <w:gridSpan w:val="2"/>
          </w:tcPr>
          <w:p w14:paraId="4EF7D4C8" w14:textId="77777777" w:rsidR="00B02350" w:rsidRDefault="00B02350" w:rsidP="00814EE2">
            <w:r w:rsidRPr="00653587">
              <w:t>Een aanbod in de zin van het Burgerlijk Wetboek.</w:t>
            </w:r>
          </w:p>
        </w:tc>
      </w:tr>
      <w:tr w:rsidR="00B02350" w14:paraId="34E0D588"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445" w:type="dxa"/>
            <w:gridSpan w:val="2"/>
          </w:tcPr>
          <w:p w14:paraId="1327E50B" w14:textId="77777777" w:rsidR="00B02350" w:rsidRDefault="00B02350" w:rsidP="00814EE2">
            <w:r w:rsidRPr="00436247">
              <w:t>Offerteaanvraag</w:t>
            </w:r>
          </w:p>
        </w:tc>
        <w:tc>
          <w:tcPr>
            <w:tcW w:w="7196" w:type="dxa"/>
            <w:gridSpan w:val="2"/>
          </w:tcPr>
          <w:p w14:paraId="7C8A9B54" w14:textId="3D3F9EF0" w:rsidR="00B02350" w:rsidRDefault="00B02350" w:rsidP="00814EE2">
            <w:r>
              <w:t>E</w:t>
            </w:r>
            <w:r w:rsidRPr="00436247">
              <w:t>en enkelvoudige of meervoudige aanvraag van de Opdrachtgever voor te verrichten Prestaties of een (Europese) aanbesteding conform de Aanbestedingswet en de Europese aanbestedingsrichtlijnen 2004/17/EG en 2004/18/EG.</w:t>
            </w:r>
          </w:p>
        </w:tc>
      </w:tr>
      <w:tr w:rsidR="00B02350" w14:paraId="7D0D937A"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445" w:type="dxa"/>
            <w:gridSpan w:val="2"/>
          </w:tcPr>
          <w:p w14:paraId="306C9E45" w14:textId="77777777" w:rsidR="00B02350" w:rsidRDefault="00B02350" w:rsidP="00814EE2">
            <w:r>
              <w:t>Overeenkomst</w:t>
            </w:r>
          </w:p>
        </w:tc>
        <w:tc>
          <w:tcPr>
            <w:tcW w:w="7196" w:type="dxa"/>
            <w:gridSpan w:val="2"/>
          </w:tcPr>
          <w:p w14:paraId="520098DA" w14:textId="34685C05" w:rsidR="00B02350" w:rsidRDefault="00B02350" w:rsidP="00814EE2">
            <w:r>
              <w:t xml:space="preserve">Al hetgeen tussen de Opdrachtgever/Directie en de </w:t>
            </w:r>
            <w:r w:rsidR="005B2FD2">
              <w:t>Opdrachtnemer</w:t>
            </w:r>
            <w:r>
              <w:t xml:space="preserve"> is overeengekomen, inclusief daarbij behorende bijlagen.</w:t>
            </w:r>
          </w:p>
        </w:tc>
      </w:tr>
      <w:tr w:rsidR="00B02350" w14:paraId="01E37322"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445" w:type="dxa"/>
            <w:gridSpan w:val="2"/>
          </w:tcPr>
          <w:p w14:paraId="5A2DED4B" w14:textId="1DBD2B68" w:rsidR="00B02350" w:rsidRDefault="00B02350" w:rsidP="00814EE2">
            <w:r>
              <w:t>Prestatie</w:t>
            </w:r>
          </w:p>
        </w:tc>
        <w:tc>
          <w:tcPr>
            <w:tcW w:w="7196" w:type="dxa"/>
            <w:gridSpan w:val="2"/>
          </w:tcPr>
          <w:p w14:paraId="103F8249" w14:textId="7723E0BA" w:rsidR="00B02350" w:rsidRDefault="00B02350" w:rsidP="00814EE2">
            <w:r>
              <w:t>Alle werkzaamheden ten behoeve van de oprichting van het werk dat ertoe bestemd is als zodanig een economische of technische functie te vervullen, inclusief alle noodzakelijke technische installatiewerk of de te verrichten leveringen en indien van toepassing het meerjarig onderhoud. Daar waar de UAV 2012 de term “werk” gebruikt, moet Prestatie(s) worden gelezen.</w:t>
            </w:r>
          </w:p>
        </w:tc>
      </w:tr>
      <w:tr w:rsidR="00B02350" w14:paraId="2F35CFBB"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445" w:type="dxa"/>
            <w:gridSpan w:val="2"/>
          </w:tcPr>
          <w:p w14:paraId="4C540832" w14:textId="77777777" w:rsidR="00B02350" w:rsidRDefault="00B02350" w:rsidP="00814EE2">
            <w:r w:rsidRPr="00777256">
              <w:t>UAV 2012</w:t>
            </w:r>
          </w:p>
        </w:tc>
        <w:tc>
          <w:tcPr>
            <w:tcW w:w="7196" w:type="dxa"/>
            <w:gridSpan w:val="2"/>
          </w:tcPr>
          <w:p w14:paraId="4ECB32BD" w14:textId="2F7FD4FF" w:rsidR="00B02350" w:rsidRDefault="00B02350" w:rsidP="00814EE2">
            <w:r w:rsidRPr="00777256">
              <w:t xml:space="preserve">Uniforme </w:t>
            </w:r>
            <w:r>
              <w:t>A</w:t>
            </w:r>
            <w:r w:rsidRPr="00777256">
              <w:t xml:space="preserve">dministratieve </w:t>
            </w:r>
            <w:r>
              <w:t>V</w:t>
            </w:r>
            <w:r w:rsidRPr="00777256">
              <w:t>oorwaarden voor de uitvoering van werken en van technische installatiewerken 2012</w:t>
            </w:r>
            <w:r>
              <w:t>.</w:t>
            </w:r>
          </w:p>
        </w:tc>
      </w:tr>
      <w:tr w:rsidR="00B02350" w:rsidRPr="007C2D28" w14:paraId="4D062D19"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3E6F0E34" w14:textId="77777777" w:rsidR="00B02350" w:rsidRPr="007C2D28" w:rsidRDefault="00B02350" w:rsidP="00DB02CE">
            <w:pPr>
              <w:pStyle w:val="Kop3"/>
              <w:numPr>
                <w:ilvl w:val="0"/>
                <w:numId w:val="14"/>
              </w:numPr>
              <w:outlineLvl w:val="2"/>
            </w:pPr>
            <w:bookmarkStart w:id="28" w:name="_Toc33773777"/>
            <w:bookmarkStart w:id="29" w:name="_Toc61644726"/>
            <w:bookmarkStart w:id="30" w:name="_Toc69227204"/>
            <w:r w:rsidRPr="007C2D28">
              <w:t>Inhoud van de Overeenkomst</w:t>
            </w:r>
            <w:bookmarkEnd w:id="28"/>
            <w:bookmarkEnd w:id="29"/>
            <w:bookmarkEnd w:id="30"/>
          </w:p>
        </w:tc>
      </w:tr>
      <w:tr w:rsidR="00B02350" w14:paraId="7967F909"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4676" w:type="dxa"/>
        </w:trPr>
        <w:tc>
          <w:tcPr>
            <w:tcW w:w="1422" w:type="dxa"/>
          </w:tcPr>
          <w:p w14:paraId="0432ACE4" w14:textId="77777777" w:rsidR="00B02350" w:rsidRPr="00AE13F2" w:rsidRDefault="00B02350" w:rsidP="00814EE2">
            <w:pPr>
              <w:rPr>
                <w:b/>
                <w:bCs/>
                <w:color w:val="FFFFFF" w:themeColor="background1"/>
                <w:lang w:eastAsia="x-none"/>
              </w:rPr>
            </w:pPr>
          </w:p>
        </w:tc>
        <w:tc>
          <w:tcPr>
            <w:tcW w:w="3543" w:type="dxa"/>
            <w:gridSpan w:val="2"/>
          </w:tcPr>
          <w:p w14:paraId="271F5E0E" w14:textId="77777777" w:rsidR="00B02350" w:rsidRPr="00A26EF0" w:rsidRDefault="00B02350" w:rsidP="00814EE2">
            <w:pPr>
              <w:ind w:left="113"/>
              <w:rPr>
                <w:color w:val="FF0000"/>
                <w:szCs w:val="20"/>
              </w:rPr>
            </w:pPr>
          </w:p>
        </w:tc>
      </w:tr>
      <w:tr w:rsidR="00B02350" w14:paraId="24834E2B"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24C9C6CB" w14:textId="77777777" w:rsidR="00B02350" w:rsidRDefault="00B02350" w:rsidP="00DB02CE">
            <w:pPr>
              <w:pStyle w:val="Lijstalinea"/>
              <w:numPr>
                <w:ilvl w:val="0"/>
                <w:numId w:val="4"/>
              </w:numPr>
            </w:pPr>
            <w:r w:rsidRPr="00B302B9">
              <w:t>De navolgende documenten</w:t>
            </w:r>
            <w:r w:rsidRPr="0F71423F">
              <w:t xml:space="preserve"> </w:t>
            </w:r>
            <w:r w:rsidRPr="00B302B9">
              <w:t xml:space="preserve">maken deel uit van </w:t>
            </w:r>
            <w:r>
              <w:t>de Overeenkomst:</w:t>
            </w:r>
          </w:p>
        </w:tc>
      </w:tr>
      <w:tr w:rsidR="00B02350" w14:paraId="3E1BD6E3"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5C5A8B48" w14:textId="7C35EA64" w:rsidR="00B02350" w:rsidRDefault="00B02350" w:rsidP="005312B9">
            <w:pPr>
              <w:numPr>
                <w:ilvl w:val="0"/>
                <w:numId w:val="5"/>
              </w:numPr>
              <w:rPr>
                <w:lang w:eastAsia="x-none"/>
              </w:rPr>
            </w:pPr>
            <w:r w:rsidRPr="005C471A">
              <w:t>Dit document;</w:t>
            </w:r>
          </w:p>
        </w:tc>
      </w:tr>
      <w:tr w:rsidR="00B02350" w14:paraId="3C12E4D9"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4D0F94D0" w14:textId="77777777" w:rsidR="00B02350" w:rsidRDefault="00B02350" w:rsidP="00DB02CE">
            <w:pPr>
              <w:pStyle w:val="Lijstalinea"/>
              <w:numPr>
                <w:ilvl w:val="0"/>
                <w:numId w:val="5"/>
              </w:numPr>
              <w:rPr>
                <w:lang w:eastAsia="x-none"/>
              </w:rPr>
            </w:pPr>
            <w:r>
              <w:t xml:space="preserve">Nota van Inlichting(en), d.d. </w:t>
            </w:r>
            <w:r w:rsidRPr="00190243">
              <w:rPr>
                <w:color w:val="00B0F0"/>
              </w:rPr>
              <w:t>datum</w:t>
            </w:r>
            <w:r w:rsidRPr="00E769FF">
              <w:t>;</w:t>
            </w:r>
          </w:p>
        </w:tc>
      </w:tr>
      <w:tr w:rsidR="00B02350" w14:paraId="50548591"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05373846" w14:textId="5486A463" w:rsidR="00B02350" w:rsidRDefault="00B02350" w:rsidP="00DB02CE">
            <w:pPr>
              <w:pStyle w:val="Lijstalinea"/>
              <w:numPr>
                <w:ilvl w:val="0"/>
                <w:numId w:val="5"/>
              </w:numPr>
              <w:rPr>
                <w:lang w:eastAsia="x-none"/>
              </w:rPr>
            </w:pPr>
            <w:r w:rsidRPr="00710D0E">
              <w:t xml:space="preserve">Aanbestedingsstukken, </w:t>
            </w:r>
            <w:r w:rsidRPr="00CB445B">
              <w:t xml:space="preserve">TenderNed  nummer </w:t>
            </w:r>
            <w:r w:rsidR="00CB445B">
              <w:t>3</w:t>
            </w:r>
            <w:r w:rsidR="00DE2B0B">
              <w:t>10055</w:t>
            </w:r>
            <w:r>
              <w:t xml:space="preserve"> </w:t>
            </w:r>
            <w:r w:rsidRPr="00710D0E">
              <w:t>d.</w:t>
            </w:r>
            <w:r>
              <w:t xml:space="preserve">d. </w:t>
            </w:r>
            <w:r w:rsidR="00DE2B0B">
              <w:t>26 april</w:t>
            </w:r>
            <w:r w:rsidRPr="00CB445B">
              <w:t xml:space="preserve"> 2021</w:t>
            </w:r>
            <w:r w:rsidRPr="00E769FF">
              <w:t>;</w:t>
            </w:r>
          </w:p>
          <w:p w14:paraId="3BE22B7A" w14:textId="6939055E" w:rsidR="00B02350" w:rsidRDefault="00B02350" w:rsidP="00DB02CE">
            <w:pPr>
              <w:pStyle w:val="Lijstalinea"/>
              <w:numPr>
                <w:ilvl w:val="0"/>
                <w:numId w:val="5"/>
              </w:numPr>
              <w:rPr>
                <w:lang w:eastAsia="x-none"/>
              </w:rPr>
            </w:pPr>
            <w:r>
              <w:t>Uniforme Administratieve Voorwaarden voor de uitvoering van werken en van technische installatiewerken 2012 (UAV 2012);</w:t>
            </w:r>
          </w:p>
        </w:tc>
      </w:tr>
      <w:tr w:rsidR="00B02350" w14:paraId="67323590"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52C8A87C" w14:textId="48080275" w:rsidR="00B02350" w:rsidRPr="00106D9D" w:rsidRDefault="00B02350" w:rsidP="00DB02CE">
            <w:pPr>
              <w:pStyle w:val="Lijstalinea"/>
              <w:numPr>
                <w:ilvl w:val="0"/>
                <w:numId w:val="5"/>
              </w:numPr>
            </w:pPr>
            <w:r>
              <w:t xml:space="preserve">Offerte </w:t>
            </w:r>
            <w:r w:rsidR="005B2FD2">
              <w:t>Opdrachtnemer</w:t>
            </w:r>
            <w:r>
              <w:t xml:space="preserve">, d.d. </w:t>
            </w:r>
            <w:r w:rsidRPr="00106D9D">
              <w:rPr>
                <w:color w:val="00B0F0"/>
              </w:rPr>
              <w:t>datum.</w:t>
            </w:r>
          </w:p>
          <w:p w14:paraId="4788D3CD" w14:textId="7FFDE6BC" w:rsidR="00B02350" w:rsidRPr="00710D0E" w:rsidRDefault="00B02350" w:rsidP="00DB02CE">
            <w:pPr>
              <w:pStyle w:val="Lijstalinea"/>
              <w:numPr>
                <w:ilvl w:val="0"/>
                <w:numId w:val="5"/>
              </w:numPr>
            </w:pPr>
            <w:r>
              <w:t xml:space="preserve">Open begroting, d.d. </w:t>
            </w:r>
            <w:r w:rsidRPr="00106D9D">
              <w:rPr>
                <w:color w:val="00B0F0"/>
              </w:rPr>
              <w:t>datum.</w:t>
            </w:r>
          </w:p>
        </w:tc>
      </w:tr>
      <w:tr w:rsidR="00B02350" w14:paraId="56A2918D"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4676" w:type="dxa"/>
        </w:trPr>
        <w:tc>
          <w:tcPr>
            <w:tcW w:w="1422" w:type="dxa"/>
          </w:tcPr>
          <w:p w14:paraId="3CB3452D" w14:textId="77777777" w:rsidR="00B02350" w:rsidRPr="00AE13F2" w:rsidRDefault="00B02350" w:rsidP="00814EE2">
            <w:pPr>
              <w:rPr>
                <w:b/>
                <w:bCs/>
                <w:color w:val="FFFFFF" w:themeColor="background1"/>
                <w:lang w:eastAsia="x-none"/>
              </w:rPr>
            </w:pPr>
          </w:p>
        </w:tc>
        <w:tc>
          <w:tcPr>
            <w:tcW w:w="3543" w:type="dxa"/>
            <w:gridSpan w:val="2"/>
          </w:tcPr>
          <w:p w14:paraId="4471A3B8" w14:textId="77777777" w:rsidR="00B02350" w:rsidRPr="00A26EF0" w:rsidRDefault="00B02350" w:rsidP="00814EE2">
            <w:pPr>
              <w:ind w:left="113"/>
              <w:rPr>
                <w:color w:val="FF0000"/>
                <w:szCs w:val="20"/>
              </w:rPr>
            </w:pPr>
          </w:p>
        </w:tc>
      </w:tr>
      <w:tr w:rsidR="00B02350" w14:paraId="3575228F"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4168C2A8" w14:textId="77777777" w:rsidR="00B02350" w:rsidRDefault="00B02350" w:rsidP="00DB02CE">
            <w:pPr>
              <w:numPr>
                <w:ilvl w:val="0"/>
                <w:numId w:val="4"/>
              </w:numPr>
              <w:rPr>
                <w:lang w:eastAsia="x-none"/>
              </w:rPr>
            </w:pPr>
            <w:r>
              <w:rPr>
                <w:lang w:eastAsia="x-none"/>
              </w:rPr>
              <w:t>De stukken hierboven genoemd, behalve dit document, zijn als bijlage toegevoegd.</w:t>
            </w:r>
          </w:p>
        </w:tc>
      </w:tr>
      <w:tr w:rsidR="00B02350" w14:paraId="1FEE99CD"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69BB9DD1" w14:textId="583E704F" w:rsidR="00B02350" w:rsidRDefault="00B02350" w:rsidP="00DB02CE">
            <w:pPr>
              <w:numPr>
                <w:ilvl w:val="0"/>
                <w:numId w:val="4"/>
              </w:numPr>
              <w:rPr>
                <w:lang w:eastAsia="x-none"/>
              </w:rPr>
            </w:pPr>
            <w:r>
              <w:rPr>
                <w:lang w:eastAsia="x-none"/>
              </w:rPr>
              <w:t xml:space="preserve">Voor zover de bovengenoemde documenten met elkaar in tegenspraak zijn, prevaleert, </w:t>
            </w:r>
            <w:r>
              <w:t xml:space="preserve">in aanvulling op paragraaf 2 van de UAV 2012, </w:t>
            </w:r>
            <w:r>
              <w:rPr>
                <w:lang w:eastAsia="x-none"/>
              </w:rPr>
              <w:t>het eerdergenoemde document boven het later genoemde</w:t>
            </w:r>
            <w:r>
              <w:t xml:space="preserve">. </w:t>
            </w:r>
          </w:p>
        </w:tc>
      </w:tr>
      <w:tr w:rsidR="00B02350" w14:paraId="2202FC0E"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1F8F140F" w14:textId="6AF22A7A" w:rsidR="00B02350" w:rsidRDefault="00B02350" w:rsidP="00DB02CE">
            <w:pPr>
              <w:numPr>
                <w:ilvl w:val="0"/>
                <w:numId w:val="4"/>
              </w:numPr>
              <w:rPr>
                <w:lang w:eastAsia="x-none"/>
              </w:rPr>
            </w:pPr>
            <w:r w:rsidRPr="00DE537F">
              <w:t xml:space="preserve">De Opdrachtgever en </w:t>
            </w:r>
            <w:r w:rsidR="005B2FD2">
              <w:t>Opdrachtnemer</w:t>
            </w:r>
            <w:r w:rsidRPr="00DE537F">
              <w:t xml:space="preserve"> zijn ieder verantwoordelijk voor de inhoud van hun inbreng. Partijen wijzen elkaar, in aanvulling op paragraaf 2, lid 5 van de UAV 2012,</w:t>
            </w:r>
            <w:r w:rsidRPr="00DE537F">
              <w:rPr>
                <w:lang w:eastAsia="x-none"/>
              </w:rPr>
              <w:t xml:space="preserve"> </w:t>
            </w:r>
            <w:r w:rsidRPr="00DE537F">
              <w:t>op klaarblijkelijke tegenstrijdigheden.</w:t>
            </w:r>
          </w:p>
        </w:tc>
      </w:tr>
      <w:tr w:rsidR="00B02350" w14:paraId="3E5FCDEF"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678C6140" w14:textId="77777777" w:rsidR="00B02350" w:rsidRDefault="00B02350" w:rsidP="00DB02CE">
            <w:pPr>
              <w:numPr>
                <w:ilvl w:val="0"/>
                <w:numId w:val="4"/>
              </w:numPr>
              <w:rPr>
                <w:lang w:eastAsia="x-none"/>
              </w:rPr>
            </w:pPr>
            <w:r w:rsidRPr="00DE537F">
              <w:t>Het staat Partijen vrij om nadere afspraken met elkaar te maken ter uitvoering van de Overeenkomst. Hierbij gaat nieuw voor oud. Partijen blijven hierbij binnen de kaders van de Aanbestedingswet 2012 en jurisprudentie en Partijen moeten schriftelijk met de afspraak instemmen. Nadere afspraken worden vastgelegd in een addendum en bijgevoegd bij deze overeenkomst.</w:t>
            </w:r>
          </w:p>
        </w:tc>
      </w:tr>
      <w:tr w:rsidR="00B02350" w14:paraId="02E7FC0B"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7C6C230F" w14:textId="31028C0C" w:rsidR="00B02350" w:rsidRDefault="00B02350" w:rsidP="00DB02CE">
            <w:pPr>
              <w:numPr>
                <w:ilvl w:val="0"/>
                <w:numId w:val="4"/>
              </w:numPr>
              <w:rPr>
                <w:lang w:eastAsia="x-none"/>
              </w:rPr>
            </w:pPr>
            <w:r w:rsidRPr="001837EB">
              <w:rPr>
                <w:lang w:eastAsia="x-none"/>
              </w:rPr>
              <w:t xml:space="preserve">De Opdrachtgever is niet verplicht om gedurende de looptijd van de Overeenkomst Opdrachten tot het leveren van Prestaties te verstrekken, maar is daartoe gerechtigd. </w:t>
            </w:r>
            <w:r w:rsidR="005B2FD2">
              <w:rPr>
                <w:lang w:eastAsia="x-none"/>
              </w:rPr>
              <w:t>Opdrachtnemer</w:t>
            </w:r>
            <w:r w:rsidRPr="001837EB">
              <w:rPr>
                <w:lang w:eastAsia="x-none"/>
              </w:rPr>
              <w:t xml:space="preserve"> kan daarom in geen enkel geval aanspraak maken op het verkrijgen van Opdrachten tot het leveren van Prestaties gedurende de looptijd van de Overeenkomst.</w:t>
            </w:r>
          </w:p>
        </w:tc>
      </w:tr>
      <w:tr w:rsidR="00B02350" w14:paraId="38922714"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18BCEB52" w14:textId="77777777" w:rsidR="00B02350" w:rsidRDefault="00B02350" w:rsidP="00DB02CE">
            <w:pPr>
              <w:pStyle w:val="Kop3"/>
              <w:numPr>
                <w:ilvl w:val="0"/>
                <w:numId w:val="14"/>
              </w:numPr>
              <w:outlineLvl w:val="2"/>
            </w:pPr>
            <w:bookmarkStart w:id="31" w:name="_Toc33773778"/>
            <w:bookmarkStart w:id="32" w:name="_Toc61644727"/>
            <w:bookmarkStart w:id="33" w:name="_Toc69227205"/>
            <w:r>
              <w:lastRenderedPageBreak/>
              <w:t>Duur van de Overeenkomst</w:t>
            </w:r>
            <w:bookmarkEnd w:id="31"/>
            <w:bookmarkEnd w:id="32"/>
            <w:bookmarkEnd w:id="33"/>
          </w:p>
        </w:tc>
      </w:tr>
      <w:tr w:rsidR="00B02350" w:rsidRPr="007C2D28" w14:paraId="7B28439C"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59F1F0B2" w14:textId="43D4FE61" w:rsidR="00B02350" w:rsidRPr="007C2D28" w:rsidRDefault="00B02350" w:rsidP="00814EE2">
            <w:pPr>
              <w:rPr>
                <w:color w:val="FF0000"/>
              </w:rPr>
            </w:pPr>
          </w:p>
        </w:tc>
      </w:tr>
      <w:tr w:rsidR="00B02350" w:rsidRPr="007C2D28" w14:paraId="3F1CA3C4"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52B6A12C" w14:textId="77777777" w:rsidR="00B02350" w:rsidRDefault="00B02350" w:rsidP="00DB02CE">
            <w:pPr>
              <w:numPr>
                <w:ilvl w:val="0"/>
                <w:numId w:val="6"/>
              </w:numPr>
            </w:pPr>
            <w:r w:rsidRPr="0047070C">
              <w:t>De Overeenkomst treedt in werking op het moment waarop deze door beide Partijen is ondertekend.</w:t>
            </w:r>
          </w:p>
        </w:tc>
      </w:tr>
      <w:tr w:rsidR="00B02350" w:rsidRPr="007C2D28" w14:paraId="67CE7C4C"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5E38E41D" w14:textId="0458744E" w:rsidR="00B02350" w:rsidRDefault="00B02350" w:rsidP="00DB02CE">
            <w:pPr>
              <w:numPr>
                <w:ilvl w:val="0"/>
                <w:numId w:val="6"/>
              </w:numPr>
            </w:pPr>
            <w:r w:rsidRPr="00751459">
              <w:t xml:space="preserve">De Overeenkomst loopt af op </w:t>
            </w:r>
            <w:r>
              <w:t>wanneer het gehele werk is opgeleverd en geaccepteerd</w:t>
            </w:r>
            <w:r w:rsidR="009601EA">
              <w:t xml:space="preserve"> namelijk 20 december 2021</w:t>
            </w:r>
            <w:r>
              <w:t>.</w:t>
            </w:r>
          </w:p>
          <w:p w14:paraId="212AD556" w14:textId="6B17F78B" w:rsidR="00B02350" w:rsidRPr="00EA33A3" w:rsidRDefault="00B02350" w:rsidP="00DB02CE">
            <w:pPr>
              <w:pStyle w:val="Lijstalinea"/>
              <w:numPr>
                <w:ilvl w:val="0"/>
                <w:numId w:val="6"/>
              </w:numPr>
              <w:spacing w:after="80" w:line="240" w:lineRule="exact"/>
              <w:rPr>
                <w:lang w:eastAsia="x-none"/>
              </w:rPr>
            </w:pPr>
            <w:r w:rsidRPr="00EA33A3">
              <w:rPr>
                <w:lang w:eastAsia="x-none"/>
              </w:rPr>
              <w:t xml:space="preserve">De </w:t>
            </w:r>
            <w:r w:rsidR="005B2FD2">
              <w:rPr>
                <w:lang w:eastAsia="x-none"/>
              </w:rPr>
              <w:t>Opdrachtnemer</w:t>
            </w:r>
            <w:r w:rsidRPr="00EA33A3">
              <w:rPr>
                <w:lang w:eastAsia="x-none"/>
              </w:rPr>
              <w:t xml:space="preserve"> vangt, </w:t>
            </w:r>
            <w:r w:rsidRPr="00EA33A3">
              <w:t>in afwijking van paragraaf 7 van de UAV 2012,</w:t>
            </w:r>
            <w:r w:rsidRPr="00EA33A3">
              <w:rPr>
                <w:lang w:eastAsia="x-none"/>
              </w:rPr>
              <w:t xml:space="preserve"> met de prestatie(s) aan </w:t>
            </w:r>
            <w:r w:rsidRPr="00615DBD">
              <w:rPr>
                <w:lang w:eastAsia="x-none"/>
              </w:rPr>
              <w:t xml:space="preserve">vanaf </w:t>
            </w:r>
            <w:r w:rsidR="009601EA">
              <w:rPr>
                <w:lang w:eastAsia="x-none"/>
              </w:rPr>
              <w:t xml:space="preserve">de </w:t>
            </w:r>
            <w:proofErr w:type="spellStart"/>
            <w:r w:rsidR="009601EA">
              <w:rPr>
                <w:lang w:eastAsia="x-none"/>
              </w:rPr>
              <w:t>defintieve</w:t>
            </w:r>
            <w:proofErr w:type="spellEnd"/>
            <w:r w:rsidR="009601EA">
              <w:rPr>
                <w:lang w:eastAsia="x-none"/>
              </w:rPr>
              <w:t xml:space="preserve"> gunning van de opdracht</w:t>
            </w:r>
          </w:p>
          <w:p w14:paraId="00141F3B" w14:textId="21C052E1" w:rsidR="00B02350" w:rsidRPr="0047070C" w:rsidRDefault="00B02350" w:rsidP="00DB02CE">
            <w:pPr>
              <w:pStyle w:val="Lijstalinea"/>
              <w:numPr>
                <w:ilvl w:val="0"/>
                <w:numId w:val="6"/>
              </w:numPr>
              <w:spacing w:after="80" w:line="240" w:lineRule="exact"/>
              <w:rPr>
                <w:lang w:eastAsia="x-none"/>
              </w:rPr>
            </w:pPr>
            <w:bookmarkStart w:id="34" w:name="_Hlk514942460"/>
            <w:r w:rsidRPr="00EA33A3">
              <w:t>Rechten en verplichtingen welke naar hun aard bestemd zijn om ook na beëindiging van de Overeenkomst voort te duren, blijven na opzegging of ontbinding van de Overeenkomst bestaan. Tot deze rechten en verplichtingen behoren onder meer: veiligheid van de (persoons) gegevens, overdragen van data en gegevens, meldingsplichten, garanties, aansprakelijkheid, eigendom en vrijwaring voor schending van intellectuele eigendomsrechten, geheimhouding, geschillenbeslechting en toepasselijk recht.</w:t>
            </w:r>
            <w:bookmarkStart w:id="35" w:name="_Vertegenwoordiging_van_Partijen"/>
            <w:bookmarkEnd w:id="34"/>
            <w:bookmarkEnd w:id="35"/>
          </w:p>
        </w:tc>
      </w:tr>
      <w:tr w:rsidR="00B02350" w:rsidRPr="007C2D28" w14:paraId="1A698E0C"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124A03A7" w14:textId="77777777" w:rsidR="00B02350" w:rsidRPr="00EC2532" w:rsidRDefault="00B02350" w:rsidP="00971B3D">
            <w:pPr>
              <w:pStyle w:val="Kop2"/>
              <w:outlineLvl w:val="1"/>
            </w:pPr>
            <w:bookmarkStart w:id="36" w:name="_Toc33773780"/>
            <w:bookmarkStart w:id="37" w:name="_Toc61644729"/>
            <w:bookmarkStart w:id="38" w:name="_Toc69227206"/>
            <w:r w:rsidRPr="0F71423F">
              <w:t>Omschrijving Prestatie</w:t>
            </w:r>
            <w:bookmarkEnd w:id="36"/>
            <w:bookmarkEnd w:id="37"/>
            <w:bookmarkEnd w:id="38"/>
            <w:r w:rsidRPr="0F71423F">
              <w:t xml:space="preserve"> </w:t>
            </w:r>
          </w:p>
        </w:tc>
      </w:tr>
      <w:tr w:rsidR="00B02350" w:rsidRPr="007C2D28" w14:paraId="1BA3EC3F"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5E7B1D07" w14:textId="77777777" w:rsidR="00B02350" w:rsidRPr="00EC2532" w:rsidRDefault="00B02350" w:rsidP="00DB02CE">
            <w:pPr>
              <w:pStyle w:val="Kop3"/>
              <w:numPr>
                <w:ilvl w:val="0"/>
                <w:numId w:val="14"/>
              </w:numPr>
              <w:outlineLvl w:val="2"/>
            </w:pPr>
            <w:bookmarkStart w:id="39" w:name="_Toc33773781"/>
            <w:bookmarkStart w:id="40" w:name="_Toc61644730"/>
            <w:bookmarkStart w:id="41" w:name="_Toc69227207"/>
            <w:r>
              <w:t>Voorwerp</w:t>
            </w:r>
            <w:r w:rsidRPr="0F71423F">
              <w:t xml:space="preserve"> </w:t>
            </w:r>
            <w:r>
              <w:t>van</w:t>
            </w:r>
            <w:r w:rsidRPr="0F71423F">
              <w:t xml:space="preserve"> </w:t>
            </w:r>
            <w:r w:rsidRPr="0F71423F">
              <w:rPr>
                <w:lang w:val="en-US"/>
              </w:rPr>
              <w:t xml:space="preserve">de </w:t>
            </w:r>
            <w:r w:rsidRPr="0F71423F">
              <w:t>Overeenkomst</w:t>
            </w:r>
            <w:bookmarkEnd w:id="39"/>
            <w:bookmarkEnd w:id="40"/>
            <w:bookmarkEnd w:id="41"/>
          </w:p>
        </w:tc>
      </w:tr>
      <w:tr w:rsidR="00B02350" w:rsidRPr="007C2D28" w14:paraId="6CAC9A51"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7AAAFFD4" w14:textId="5050C31B" w:rsidR="00B02350" w:rsidRPr="005D591D" w:rsidRDefault="00B02350" w:rsidP="00DB02CE">
            <w:pPr>
              <w:numPr>
                <w:ilvl w:val="0"/>
                <w:numId w:val="7"/>
              </w:numPr>
            </w:pPr>
            <w:r>
              <w:t>De Overeenkomst bevat een onderhoudstermijn, als bedoeld in paragraaf 11 van de UAV 2012, van 12 maanden.</w:t>
            </w:r>
          </w:p>
        </w:tc>
      </w:tr>
      <w:tr w:rsidR="00B02350" w:rsidRPr="007C2D28" w14:paraId="64148BD8"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34A91089" w14:textId="328660CC" w:rsidR="00B02350" w:rsidRPr="005D591D" w:rsidRDefault="00B02350" w:rsidP="00DB02CE">
            <w:pPr>
              <w:pStyle w:val="Lijstalinea"/>
              <w:numPr>
                <w:ilvl w:val="0"/>
                <w:numId w:val="7"/>
              </w:numPr>
              <w:rPr>
                <w:lang w:eastAsia="x-none"/>
              </w:rPr>
            </w:pPr>
            <w:r w:rsidRPr="00A804CE">
              <w:t xml:space="preserve">Bij het uitvoeren van zijn werkzaamheden voldoet de </w:t>
            </w:r>
            <w:r w:rsidR="005B2FD2">
              <w:t>Opdrachtnemer</w:t>
            </w:r>
            <w:r w:rsidRPr="00A804CE">
              <w:t xml:space="preserve"> aan de verplichtingen die voor </w:t>
            </w:r>
            <w:r>
              <w:t>Opdrachtgever</w:t>
            </w:r>
            <w:r w:rsidRPr="00A804CE">
              <w:t xml:space="preserve"> voortvloeien uit de Wet basisregistratie ondergrond (BRO). Hieronder vallen de gebruiksplicht, de aanleverplicht, de meldplicht en de onderzoekplicht met betrekking tot de Landelijke Voorziening BRO (LV BRO). Ingewonnen gegevens die vallen onder de BRO-registratieplicht worden door de </w:t>
            </w:r>
            <w:r w:rsidR="005B2FD2">
              <w:t>Opdrachtnemer</w:t>
            </w:r>
            <w:r w:rsidRPr="00A804CE">
              <w:t xml:space="preserve"> opgeleverd volgens de eisen en format(s) van de LV BRO.</w:t>
            </w:r>
            <w:r>
              <w:t xml:space="preserve"> </w:t>
            </w:r>
            <w:r w:rsidRPr="005F0F85">
              <w:t xml:space="preserve">Om registratie door de </w:t>
            </w:r>
            <w:r w:rsidR="005B2FD2">
              <w:t>Opdrachtnemer</w:t>
            </w:r>
            <w:r w:rsidRPr="005F0F85">
              <w:t xml:space="preserve"> mogelijk te maken, maakt de </w:t>
            </w:r>
            <w:r>
              <w:t>O</w:t>
            </w:r>
            <w:r w:rsidRPr="005F0F85">
              <w:t xml:space="preserve">pdrachtgever daartoe tijdig een project aan in het Bronhouderportaal. </w:t>
            </w:r>
            <w:r w:rsidRPr="00A804CE">
              <w:t xml:space="preserve"> Voor meer informatie zie </w:t>
            </w:r>
            <w:hyperlink r:id="rId20" w:history="1">
              <w:r w:rsidRPr="00353A18">
                <w:rPr>
                  <w:color w:val="0563C1"/>
                  <w:u w:val="single"/>
                </w:rPr>
                <w:t>www.bronhouderportaal-bro.nl</w:t>
              </w:r>
            </w:hyperlink>
            <w:r w:rsidRPr="00A804CE">
              <w:t>.</w:t>
            </w:r>
          </w:p>
        </w:tc>
      </w:tr>
      <w:tr w:rsidR="00B02350" w:rsidRPr="007C2D28" w14:paraId="65FBD445"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0345D941" w14:textId="77777777" w:rsidR="00B02350" w:rsidRPr="00C8476F" w:rsidRDefault="00B02350" w:rsidP="00DB02CE">
            <w:pPr>
              <w:pStyle w:val="Kop3"/>
              <w:numPr>
                <w:ilvl w:val="0"/>
                <w:numId w:val="14"/>
              </w:numPr>
              <w:outlineLvl w:val="2"/>
            </w:pPr>
            <w:bookmarkStart w:id="42" w:name="_Toc33773782"/>
            <w:bookmarkStart w:id="43" w:name="_Toc61644731"/>
            <w:bookmarkStart w:id="44" w:name="_Toc69227208"/>
            <w:r>
              <w:t>Communicatie en informatievoorziening</w:t>
            </w:r>
            <w:bookmarkEnd w:id="42"/>
            <w:bookmarkEnd w:id="43"/>
            <w:bookmarkEnd w:id="44"/>
            <w:r>
              <w:fldChar w:fldCharType="begin"/>
            </w:r>
            <w:r>
              <w:instrText xml:space="preserve"> HYPERLINK \l "_Begeleiding_Personeel_van" \o "Dit artikel alleen toepassen bij inhuur personeel." </w:instrText>
            </w:r>
            <w:r>
              <w:fldChar w:fldCharType="end"/>
            </w:r>
          </w:p>
        </w:tc>
      </w:tr>
      <w:tr w:rsidR="00B02350" w:rsidRPr="007C2D28" w14:paraId="59C55C19"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090B40AC" w14:textId="5CD1CDC0" w:rsidR="00B02350" w:rsidRDefault="00B02350" w:rsidP="00DB02CE">
            <w:pPr>
              <w:pStyle w:val="Lijstalinea"/>
              <w:numPr>
                <w:ilvl w:val="0"/>
                <w:numId w:val="23"/>
              </w:numPr>
              <w:rPr>
                <w:lang w:eastAsia="x-none"/>
              </w:rPr>
            </w:pPr>
            <w:r>
              <w:t xml:space="preserve">Gedurende de looptijd van de Overeenkomst vindt in beginsel één maal per </w:t>
            </w:r>
            <w:r w:rsidRPr="00CB445B">
              <w:t>maand</w:t>
            </w:r>
            <w:r w:rsidRPr="003F580B">
              <w:rPr>
                <w:color w:val="00B0F0"/>
              </w:rPr>
              <w:t xml:space="preserve"> </w:t>
            </w:r>
            <w:r>
              <w:t xml:space="preserve">een evaluatieoverleg plaats tussen beide Partijen. Tijdens de evaluatie komen minimaal aan de orde: </w:t>
            </w:r>
          </w:p>
          <w:p w14:paraId="0FBCC5A7" w14:textId="77777777" w:rsidR="00B02350" w:rsidRDefault="00B02350" w:rsidP="00DB02CE">
            <w:pPr>
              <w:pStyle w:val="Geenafstand"/>
              <w:numPr>
                <w:ilvl w:val="0"/>
                <w:numId w:val="16"/>
              </w:numPr>
              <w:spacing w:line="255" w:lineRule="atLeast"/>
              <w:ind w:hanging="357"/>
              <w:rPr>
                <w:lang w:eastAsia="x-none"/>
              </w:rPr>
            </w:pPr>
            <w:r>
              <w:t xml:space="preserve">tevredenheid beide Partijen; </w:t>
            </w:r>
          </w:p>
          <w:p w14:paraId="57F74FDD" w14:textId="77777777" w:rsidR="00B02350" w:rsidRDefault="00B02350" w:rsidP="00DB02CE">
            <w:pPr>
              <w:pStyle w:val="Geenafstand"/>
              <w:numPr>
                <w:ilvl w:val="0"/>
                <w:numId w:val="16"/>
              </w:numPr>
              <w:spacing w:line="255" w:lineRule="atLeast"/>
              <w:rPr>
                <w:lang w:eastAsia="x-none"/>
              </w:rPr>
            </w:pPr>
            <w:r>
              <w:t>voortgang van de Prestatie(s)</w:t>
            </w:r>
          </w:p>
          <w:p w14:paraId="45BFB3F7" w14:textId="77777777" w:rsidR="00B02350" w:rsidRPr="00BE6597" w:rsidRDefault="00B02350" w:rsidP="00DB02CE">
            <w:pPr>
              <w:pStyle w:val="Geenafstand"/>
              <w:numPr>
                <w:ilvl w:val="0"/>
                <w:numId w:val="16"/>
              </w:numPr>
              <w:spacing w:line="255" w:lineRule="atLeast"/>
              <w:rPr>
                <w:lang w:eastAsia="x-none"/>
              </w:rPr>
            </w:pPr>
            <w:r w:rsidRPr="00BE6597">
              <w:rPr>
                <w:lang w:eastAsia="x-none"/>
              </w:rPr>
              <w:t>nakomen overeengekomen werkafspraken en indicators</w:t>
            </w:r>
            <w:r w:rsidRPr="00BE6597">
              <w:t>;</w:t>
            </w:r>
          </w:p>
          <w:p w14:paraId="6667ED09" w14:textId="77777777" w:rsidR="00B02350" w:rsidRPr="00BE6597" w:rsidRDefault="00B02350" w:rsidP="00DB02CE">
            <w:pPr>
              <w:pStyle w:val="Geenafstand"/>
              <w:numPr>
                <w:ilvl w:val="0"/>
                <w:numId w:val="16"/>
              </w:numPr>
              <w:spacing w:line="255" w:lineRule="atLeast"/>
              <w:rPr>
                <w:lang w:eastAsia="x-none"/>
              </w:rPr>
            </w:pPr>
            <w:r w:rsidRPr="00BE6597">
              <w:rPr>
                <w:lang w:eastAsia="x-none"/>
              </w:rPr>
              <w:t>relatiemanagement</w:t>
            </w:r>
            <w:r w:rsidRPr="00BE6597">
              <w:t>;</w:t>
            </w:r>
          </w:p>
          <w:p w14:paraId="01298B28" w14:textId="48EA84BD" w:rsidR="00B02350" w:rsidRPr="00C8476F" w:rsidRDefault="00B02350" w:rsidP="00DB02CE">
            <w:pPr>
              <w:pStyle w:val="Geenafstand"/>
              <w:numPr>
                <w:ilvl w:val="0"/>
                <w:numId w:val="16"/>
              </w:numPr>
              <w:spacing w:line="255" w:lineRule="atLeast"/>
              <w:rPr>
                <w:lang w:eastAsia="x-none"/>
              </w:rPr>
            </w:pPr>
            <w:r>
              <w:t>signaleren en oplossen knelpunten.</w:t>
            </w:r>
          </w:p>
        </w:tc>
      </w:tr>
      <w:tr w:rsidR="00B02350" w:rsidRPr="007C2D28" w14:paraId="20A5A557"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5CD322B0" w14:textId="68DC21BF" w:rsidR="00B02350" w:rsidRDefault="00B02350" w:rsidP="00DB02CE">
            <w:pPr>
              <w:pStyle w:val="Lijstalinea"/>
              <w:numPr>
                <w:ilvl w:val="0"/>
                <w:numId w:val="23"/>
              </w:numPr>
            </w:pPr>
            <w:r>
              <w:t xml:space="preserve">De </w:t>
            </w:r>
            <w:r w:rsidR="005B2FD2">
              <w:t>Opdrachtnemer</w:t>
            </w:r>
            <w:r>
              <w:t xml:space="preserve"> stelt een algemeen tijdschema of gedetailleerd werkplan, zoals bedoeld in paragraaf 26 van de UAV 2012.</w:t>
            </w:r>
          </w:p>
          <w:p w14:paraId="78FA88C6" w14:textId="77777777" w:rsidR="00B02350" w:rsidRDefault="00B02350" w:rsidP="00DB02CE">
            <w:pPr>
              <w:pStyle w:val="Lijstalinea"/>
              <w:numPr>
                <w:ilvl w:val="0"/>
                <w:numId w:val="23"/>
              </w:numPr>
            </w:pPr>
            <w:r w:rsidRPr="00B85318">
              <w:t>De Directie wil bouwstoffen keuren, zoals bedoeld in paragraaf 18 van de UAV 2012.</w:t>
            </w:r>
          </w:p>
          <w:p w14:paraId="7E780761" w14:textId="39EB8523" w:rsidR="00B02350" w:rsidRPr="00C8476F" w:rsidRDefault="00B02350" w:rsidP="00DB02CE">
            <w:pPr>
              <w:pStyle w:val="Lijstalinea"/>
              <w:numPr>
                <w:ilvl w:val="0"/>
                <w:numId w:val="23"/>
              </w:numPr>
            </w:pPr>
            <w:r>
              <w:t>De Directie maakt geen weekrapporten en houdt geen dagboek bij,</w:t>
            </w:r>
            <w:r w:rsidRPr="00430496">
              <w:t xml:space="preserve"> </w:t>
            </w:r>
            <w:r>
              <w:t>zoals bedoeld in paragraaf 27 van de UAV 2012.</w:t>
            </w:r>
          </w:p>
        </w:tc>
      </w:tr>
      <w:tr w:rsidR="00B02350" w:rsidRPr="007C2D28" w14:paraId="549EE5A0"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1C7594C1" w14:textId="77777777" w:rsidR="00B02350" w:rsidRDefault="00B02350" w:rsidP="00DB02CE">
            <w:pPr>
              <w:pStyle w:val="Kop3"/>
              <w:numPr>
                <w:ilvl w:val="0"/>
                <w:numId w:val="14"/>
              </w:numPr>
              <w:outlineLvl w:val="2"/>
            </w:pPr>
            <w:bookmarkStart w:id="45" w:name="_Toc33773783"/>
            <w:bookmarkStart w:id="46" w:name="_Toc61644732"/>
            <w:bookmarkStart w:id="47" w:name="_Toc69227209"/>
            <w:r>
              <w:t>Tijdstip van nakoming</w:t>
            </w:r>
            <w:bookmarkEnd w:id="45"/>
            <w:bookmarkEnd w:id="46"/>
            <w:bookmarkEnd w:id="47"/>
          </w:p>
        </w:tc>
      </w:tr>
      <w:tr w:rsidR="00B02350" w:rsidRPr="007C2D28" w14:paraId="6860C7BA"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36DE18AD" w14:textId="6BF88BBE" w:rsidR="00B02350" w:rsidRPr="00480CE8" w:rsidRDefault="00B02350" w:rsidP="00DB02CE">
            <w:pPr>
              <w:pStyle w:val="Lijstalinea"/>
              <w:numPr>
                <w:ilvl w:val="0"/>
                <w:numId w:val="17"/>
              </w:numPr>
            </w:pPr>
            <w:r w:rsidRPr="003F580B">
              <w:t xml:space="preserve">De Prestatie is opgeleverd, als bedoeld in paragraaf 8, lid 1 van de UAV 2012, op </w:t>
            </w:r>
            <w:r>
              <w:t>2</w:t>
            </w:r>
            <w:r w:rsidR="00DE2B0B">
              <w:t>0</w:t>
            </w:r>
            <w:r>
              <w:t xml:space="preserve"> </w:t>
            </w:r>
            <w:r w:rsidR="00DE2B0B">
              <w:t xml:space="preserve">december </w:t>
            </w:r>
            <w:r>
              <w:t>202</w:t>
            </w:r>
            <w:r w:rsidR="00DE2B0B">
              <w:t>1</w:t>
            </w:r>
            <w:r w:rsidRPr="003F580B">
              <w:t>. De Opdrachtgever</w:t>
            </w:r>
            <w:r>
              <w:t xml:space="preserve"> legt een korting op de Aannemingssom, als bedoeld in paragraaf 42, lid 1 van de UAV 2012, op van € 250</w:t>
            </w:r>
            <w:r w:rsidRPr="2DEAC7B7">
              <w:t>,-</w:t>
            </w:r>
            <w:r>
              <w:t xml:space="preserve"> per Dag</w:t>
            </w:r>
            <w:r w:rsidRPr="2DEAC7B7">
              <w:t xml:space="preserve">. </w:t>
            </w:r>
            <w:r w:rsidRPr="00903B06">
              <w:t xml:space="preserve">Een deel van een </w:t>
            </w:r>
            <w:r>
              <w:t>Werkdag</w:t>
            </w:r>
            <w:r w:rsidRPr="00903B06">
              <w:t xml:space="preserve"> wordt daarbij als een gehele </w:t>
            </w:r>
            <w:r>
              <w:t>Werkdag</w:t>
            </w:r>
            <w:r w:rsidRPr="00903B06">
              <w:t xml:space="preserve"> beschouwd.</w:t>
            </w:r>
            <w:r w:rsidR="002E708D">
              <w:t xml:space="preserve"> De totale korting wordt gemaximeerd op € </w:t>
            </w:r>
            <w:r w:rsidR="00DE2B0B">
              <w:t>10</w:t>
            </w:r>
            <w:r w:rsidR="002E708D">
              <w:t>.000 en kan derhalve voornoemd bedrag niet overschrijden.</w:t>
            </w:r>
          </w:p>
        </w:tc>
      </w:tr>
      <w:tr w:rsidR="00B02350" w:rsidRPr="007C2D28" w14:paraId="6FD9235A"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41614FFC" w14:textId="3EC0A9BB" w:rsidR="00B02350" w:rsidRPr="005355AE" w:rsidRDefault="00B02350" w:rsidP="00DB02CE">
            <w:pPr>
              <w:pStyle w:val="Kop3"/>
              <w:numPr>
                <w:ilvl w:val="0"/>
                <w:numId w:val="14"/>
              </w:numPr>
              <w:outlineLvl w:val="2"/>
            </w:pPr>
            <w:bookmarkStart w:id="48" w:name="_Toc33773784"/>
            <w:bookmarkStart w:id="49" w:name="_Toc61644733"/>
            <w:bookmarkStart w:id="50" w:name="_Toc69227210"/>
            <w:r>
              <w:t>Prijzen en tarieven</w:t>
            </w:r>
            <w:bookmarkEnd w:id="48"/>
            <w:bookmarkEnd w:id="49"/>
            <w:bookmarkEnd w:id="50"/>
          </w:p>
        </w:tc>
      </w:tr>
      <w:tr w:rsidR="00B02350" w:rsidRPr="007C2D28" w14:paraId="21C0EF41"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2D4EEDA6" w14:textId="1F48510A" w:rsidR="00B02350" w:rsidRPr="002277C9" w:rsidRDefault="00B02350" w:rsidP="00DB02CE">
            <w:pPr>
              <w:pStyle w:val="Lijstalinea"/>
              <w:numPr>
                <w:ilvl w:val="0"/>
                <w:numId w:val="22"/>
              </w:numPr>
            </w:pPr>
            <w:r w:rsidRPr="0046109F">
              <w:t xml:space="preserve">De Prestaties van </w:t>
            </w:r>
            <w:r w:rsidR="005B2FD2">
              <w:t>Opdrachtnemer</w:t>
            </w:r>
            <w:r w:rsidRPr="0046109F">
              <w:t xml:space="preserve"> worden verrekend conform prijzen en/of de tarieven zoals deze zijn aangeboden in de Offerte van </w:t>
            </w:r>
            <w:r w:rsidR="005B2FD2">
              <w:t>Opdrachtnemer</w:t>
            </w:r>
            <w:r w:rsidRPr="0046109F">
              <w:t xml:space="preserve">. </w:t>
            </w:r>
          </w:p>
        </w:tc>
      </w:tr>
      <w:tr w:rsidR="00B02350" w:rsidRPr="007C2D28" w14:paraId="3A2E12DA"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44D4EE3D" w14:textId="77777777" w:rsidR="00B02350" w:rsidRPr="005355AE" w:rsidRDefault="00B02350" w:rsidP="00DB02CE">
            <w:pPr>
              <w:pStyle w:val="Kop3"/>
              <w:numPr>
                <w:ilvl w:val="0"/>
                <w:numId w:val="14"/>
              </w:numPr>
              <w:outlineLvl w:val="2"/>
            </w:pPr>
            <w:bookmarkStart w:id="51" w:name="_Toc33773785"/>
            <w:bookmarkStart w:id="52" w:name="_Toc61644734"/>
            <w:bookmarkStart w:id="53" w:name="_Toc69227211"/>
            <w:r w:rsidRPr="0F71423F">
              <w:t>Verantwoording</w:t>
            </w:r>
            <w:r>
              <w:t>, facturering en betaling</w:t>
            </w:r>
            <w:bookmarkEnd w:id="51"/>
            <w:bookmarkEnd w:id="52"/>
            <w:bookmarkEnd w:id="53"/>
          </w:p>
        </w:tc>
      </w:tr>
      <w:tr w:rsidR="00B02350" w:rsidRPr="007C2D28" w14:paraId="6D8D0101"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0FAE7C3B" w14:textId="3A9530ED" w:rsidR="00FD32FA" w:rsidRDefault="00B02350" w:rsidP="00FD32FA">
            <w:pPr>
              <w:numPr>
                <w:ilvl w:val="0"/>
                <w:numId w:val="9"/>
              </w:numPr>
            </w:pPr>
            <w:r>
              <w:rPr>
                <w:lang w:eastAsia="x-none"/>
              </w:rPr>
              <w:t xml:space="preserve">De </w:t>
            </w:r>
            <w:r w:rsidR="005B2FD2">
              <w:rPr>
                <w:lang w:eastAsia="x-none"/>
              </w:rPr>
              <w:t>Opdrachtnemer</w:t>
            </w:r>
            <w:r>
              <w:rPr>
                <w:lang w:eastAsia="x-none"/>
              </w:rPr>
              <w:t xml:space="preserve"> heeft recht</w:t>
            </w:r>
            <w:r w:rsidR="00FD32FA">
              <w:rPr>
                <w:lang w:eastAsia="x-none"/>
              </w:rPr>
              <w:t xml:space="preserve"> op betaling conform het bepaalde in </w:t>
            </w:r>
            <w:r w:rsidR="001B3EBB">
              <w:rPr>
                <w:lang w:eastAsia="x-none"/>
              </w:rPr>
              <w:t>het RAW bestek H-253</w:t>
            </w:r>
            <w:r w:rsidR="00FD32FA">
              <w:rPr>
                <w:lang w:eastAsia="x-none"/>
              </w:rPr>
              <w:t>.</w:t>
            </w:r>
          </w:p>
          <w:p w14:paraId="731A6144" w14:textId="30AA4890" w:rsidR="00B02350" w:rsidRDefault="00B02350" w:rsidP="00FD32FA">
            <w:pPr>
              <w:numPr>
                <w:ilvl w:val="0"/>
                <w:numId w:val="9"/>
              </w:numPr>
            </w:pPr>
            <w:r>
              <w:rPr>
                <w:lang w:eastAsia="x-none"/>
              </w:rPr>
              <w:t>Een factuur bevat minimaal het volgende:</w:t>
            </w:r>
          </w:p>
          <w:p w14:paraId="56125853" w14:textId="77777777" w:rsidR="00B02350" w:rsidRDefault="00B02350" w:rsidP="00DB02CE">
            <w:pPr>
              <w:pStyle w:val="Lijstalinea"/>
              <w:numPr>
                <w:ilvl w:val="1"/>
                <w:numId w:val="25"/>
              </w:numPr>
              <w:spacing w:after="80" w:line="240" w:lineRule="exact"/>
            </w:pPr>
            <w:r>
              <w:lastRenderedPageBreak/>
              <w:t>de wettelijke vereisten waaraan de factuur moet voldoen: naam, adres, postcode, woonplaats, bank/gironummer en de benodigde IBAN- en BIC-gegevens, btw-nummer, KvK nummer;</w:t>
            </w:r>
          </w:p>
          <w:p w14:paraId="18D35447" w14:textId="365DB430" w:rsidR="00B02350" w:rsidRDefault="00B02350" w:rsidP="00DB02CE">
            <w:pPr>
              <w:pStyle w:val="Lijstalinea"/>
              <w:numPr>
                <w:ilvl w:val="1"/>
                <w:numId w:val="25"/>
              </w:numPr>
              <w:spacing w:after="80" w:line="240" w:lineRule="exact"/>
            </w:pPr>
            <w:r>
              <w:t xml:space="preserve">Het factuuradres van de </w:t>
            </w:r>
            <w:r w:rsidR="005B2FD2">
              <w:t>Opdrachtnemer</w:t>
            </w:r>
            <w:r>
              <w:t>;</w:t>
            </w:r>
          </w:p>
          <w:p w14:paraId="7E54DF63" w14:textId="77777777" w:rsidR="00B02350" w:rsidRDefault="00B02350" w:rsidP="00DB02CE">
            <w:pPr>
              <w:pStyle w:val="Lijstalinea"/>
              <w:numPr>
                <w:ilvl w:val="1"/>
                <w:numId w:val="25"/>
              </w:numPr>
              <w:spacing w:after="80" w:line="240" w:lineRule="exact"/>
            </w:pPr>
            <w:r>
              <w:t>Het totale factuurbedrag inclusief en exclusief btw;</w:t>
            </w:r>
          </w:p>
          <w:p w14:paraId="190AD0A1" w14:textId="77777777" w:rsidR="00B02350" w:rsidRDefault="00B02350" w:rsidP="00DB02CE">
            <w:pPr>
              <w:pStyle w:val="Lijstalinea"/>
              <w:numPr>
                <w:ilvl w:val="1"/>
                <w:numId w:val="25"/>
              </w:numPr>
              <w:spacing w:after="80" w:line="240" w:lineRule="exact"/>
            </w:pPr>
            <w:r>
              <w:t>Een door de Opdrachtgever goedgekeurde specificatie van de verrichte Prestatie(s);</w:t>
            </w:r>
          </w:p>
          <w:p w14:paraId="14960FDD" w14:textId="430699AB" w:rsidR="00B02350" w:rsidRPr="00223850" w:rsidRDefault="00B02350" w:rsidP="00DB02CE">
            <w:pPr>
              <w:pStyle w:val="Lijstalinea"/>
              <w:numPr>
                <w:ilvl w:val="1"/>
                <w:numId w:val="25"/>
              </w:numPr>
              <w:spacing w:after="80" w:line="240" w:lineRule="exact"/>
              <w:rPr>
                <w:b/>
                <w:bCs/>
              </w:rPr>
            </w:pPr>
            <w:r>
              <w:t xml:space="preserve">Verplichtingennummer: </w:t>
            </w:r>
          </w:p>
        </w:tc>
      </w:tr>
      <w:tr w:rsidR="00B02350" w:rsidRPr="007C2D28" w14:paraId="271AEDA8"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4B1C433F" w14:textId="169C1E94" w:rsidR="00B02350" w:rsidRPr="005355AE" w:rsidRDefault="00B02350" w:rsidP="00DB02CE">
            <w:pPr>
              <w:pStyle w:val="Lijstalinea"/>
              <w:numPr>
                <w:ilvl w:val="0"/>
                <w:numId w:val="9"/>
              </w:numPr>
            </w:pPr>
            <w:r w:rsidRPr="004D69B6">
              <w:lastRenderedPageBreak/>
              <w:t>Contractant zendt facturen</w:t>
            </w:r>
            <w:r>
              <w:t xml:space="preserve"> bij voorkeur</w:t>
            </w:r>
            <w:r w:rsidRPr="004D69B6">
              <w:t xml:space="preserve"> digitaal naar: </w:t>
            </w:r>
            <w:hyperlink r:id="rId21" w:history="1">
              <w:r w:rsidRPr="009A759D">
                <w:rPr>
                  <w:rStyle w:val="Hyperlink"/>
                </w:rPr>
                <w:t>facturen@hoorn.nl</w:t>
              </w:r>
            </w:hyperlink>
            <w:r>
              <w:t>.</w:t>
            </w:r>
          </w:p>
        </w:tc>
      </w:tr>
      <w:tr w:rsidR="00B02350" w:rsidRPr="007C2D28" w14:paraId="62908F29"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7E3F367D" w14:textId="77777777" w:rsidR="00B02350" w:rsidRPr="00337F0E" w:rsidRDefault="00B02350" w:rsidP="00DB02CE">
            <w:pPr>
              <w:pStyle w:val="Kop3"/>
              <w:numPr>
                <w:ilvl w:val="0"/>
                <w:numId w:val="14"/>
              </w:numPr>
              <w:outlineLvl w:val="2"/>
            </w:pPr>
            <w:bookmarkStart w:id="54" w:name="_Toc33773786"/>
            <w:bookmarkStart w:id="55" w:name="_Toc61644735"/>
            <w:bookmarkStart w:id="56" w:name="_Toc69227212"/>
            <w:r>
              <w:t>Garantie</w:t>
            </w:r>
            <w:bookmarkEnd w:id="54"/>
            <w:bookmarkEnd w:id="55"/>
            <w:bookmarkEnd w:id="56"/>
          </w:p>
        </w:tc>
      </w:tr>
      <w:tr w:rsidR="00B02350" w:rsidRPr="007C2D28" w14:paraId="1271B1C3"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77869EA3" w14:textId="11785962" w:rsidR="00B02350" w:rsidRDefault="00B02350" w:rsidP="00DB02CE">
            <w:pPr>
              <w:numPr>
                <w:ilvl w:val="0"/>
                <w:numId w:val="10"/>
              </w:numPr>
            </w:pPr>
            <w:r>
              <w:rPr>
                <w:lang w:eastAsia="x-none"/>
              </w:rPr>
              <w:t xml:space="preserve">De </w:t>
            </w:r>
            <w:r w:rsidR="005B2FD2">
              <w:rPr>
                <w:lang w:eastAsia="x-none"/>
              </w:rPr>
              <w:t>Opdrachtnemer</w:t>
            </w:r>
            <w:r w:rsidRPr="2DEAC7B7">
              <w:t xml:space="preserve"> </w:t>
            </w:r>
            <w:r>
              <w:rPr>
                <w:lang w:eastAsia="x-none"/>
              </w:rPr>
              <w:t xml:space="preserve">verleent een garantie, </w:t>
            </w:r>
            <w:r>
              <w:t>zoals bedoeld in paragraaf 22 van de UAV 2012,</w:t>
            </w:r>
            <w:r>
              <w:rPr>
                <w:lang w:eastAsia="x-none"/>
              </w:rPr>
              <w:t xml:space="preserve"> van minimaal</w:t>
            </w:r>
            <w:r w:rsidRPr="2DEAC7B7">
              <w:t xml:space="preserve"> </w:t>
            </w:r>
            <w:r>
              <w:rPr>
                <w:lang w:eastAsia="x-none"/>
              </w:rPr>
              <w:t>60</w:t>
            </w:r>
            <w:r w:rsidRPr="00564450">
              <w:rPr>
                <w:color w:val="00B0F0"/>
                <w:lang w:eastAsia="x-none"/>
              </w:rPr>
              <w:t xml:space="preserve"> </w:t>
            </w:r>
            <w:r>
              <w:rPr>
                <w:lang w:eastAsia="x-none"/>
              </w:rPr>
              <w:t>maanden na oplevering</w:t>
            </w:r>
            <w:r w:rsidRPr="2DEAC7B7">
              <w:t xml:space="preserve">. </w:t>
            </w:r>
            <w:r>
              <w:rPr>
                <w:lang w:eastAsia="x-none"/>
              </w:rPr>
              <w:t>De garantie omvat in ieder geval:</w:t>
            </w:r>
          </w:p>
          <w:p w14:paraId="1483ED5C" w14:textId="210C7F91" w:rsidR="00B02350" w:rsidRDefault="00B02350" w:rsidP="00AE520C">
            <w:pPr>
              <w:ind w:left="360"/>
            </w:pPr>
            <w:r>
              <w:t>Alle geleverde bouwstoffen</w:t>
            </w:r>
          </w:p>
          <w:p w14:paraId="5D822933" w14:textId="0009A4DC" w:rsidR="00B02350" w:rsidRPr="00564450" w:rsidRDefault="00B02350" w:rsidP="00AE520C">
            <w:pPr>
              <w:ind w:left="360"/>
            </w:pPr>
            <w:r>
              <w:t xml:space="preserve">De </w:t>
            </w:r>
            <w:r w:rsidR="005B2FD2">
              <w:t>Opdrachtnemer</w:t>
            </w:r>
            <w:r>
              <w:t xml:space="preserve"> overlegt op het eerst mogelijk moment de garantiecertificaten aan de Opdrachtgever.</w:t>
            </w:r>
          </w:p>
        </w:tc>
      </w:tr>
      <w:tr w:rsidR="00B02350" w:rsidRPr="007C2D28" w14:paraId="55AF97D6"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02574D20" w14:textId="77777777" w:rsidR="00B02350" w:rsidRDefault="00B02350" w:rsidP="00DB02CE">
            <w:pPr>
              <w:pStyle w:val="Kop3"/>
              <w:numPr>
                <w:ilvl w:val="0"/>
                <w:numId w:val="14"/>
              </w:numPr>
              <w:outlineLvl w:val="2"/>
            </w:pPr>
            <w:bookmarkStart w:id="57" w:name="_Toc33773787"/>
            <w:bookmarkStart w:id="58" w:name="_Toc61644736"/>
            <w:bookmarkStart w:id="59" w:name="_Toc69227213"/>
            <w:r>
              <w:t>Verzekeringen en zekerheidstelling</w:t>
            </w:r>
            <w:bookmarkEnd w:id="57"/>
            <w:bookmarkEnd w:id="58"/>
            <w:bookmarkEnd w:id="59"/>
          </w:p>
        </w:tc>
      </w:tr>
      <w:tr w:rsidR="00B02350" w:rsidRPr="007C2D28" w14:paraId="4774FAC6"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2DE0AE20" w14:textId="77777777" w:rsidR="00B02350" w:rsidRDefault="00B02350" w:rsidP="00DB02CE">
            <w:pPr>
              <w:numPr>
                <w:ilvl w:val="0"/>
                <w:numId w:val="18"/>
              </w:numPr>
              <w:ind w:left="351" w:hanging="357"/>
              <w:rPr>
                <w:lang w:eastAsia="x-none"/>
              </w:rPr>
            </w:pPr>
            <w:r>
              <w:rPr>
                <w:lang w:eastAsia="x-none"/>
              </w:rPr>
              <w:t>Afbouw- en montageverzekering</w:t>
            </w:r>
          </w:p>
          <w:p w14:paraId="1F84BC25" w14:textId="43D4DC90" w:rsidR="00B02350" w:rsidRDefault="00B02350" w:rsidP="003F580B">
            <w:pPr>
              <w:pStyle w:val="Lijstalinea"/>
              <w:numPr>
                <w:ilvl w:val="0"/>
                <w:numId w:val="0"/>
              </w:numPr>
              <w:ind w:left="360"/>
            </w:pPr>
            <w:r>
              <w:t xml:space="preserve">Onverminderd zijn volledige wettelijke en contractuele aansprakelijkheid sluit de </w:t>
            </w:r>
            <w:r w:rsidR="005B2FD2">
              <w:t>Opdrachtnemer</w:t>
            </w:r>
            <w:r>
              <w:t>, in aanvulling op paragraaf 43b van de UAV 2012, een Afbouw- en Montageverzekering af voor Prestatie(s) tot een bedrag van de aannemingssom, verhoogd met de kosten van werken door derden, honoraria en directiekosten (ca. 18% van de aanneemsom).</w:t>
            </w:r>
          </w:p>
          <w:p w14:paraId="4232ABF6" w14:textId="77777777" w:rsidR="00B02350" w:rsidRDefault="00B02350" w:rsidP="003F580B">
            <w:pPr>
              <w:pStyle w:val="Lijstalinea"/>
              <w:numPr>
                <w:ilvl w:val="0"/>
                <w:numId w:val="0"/>
              </w:numPr>
              <w:ind w:left="360"/>
            </w:pPr>
            <w:r>
              <w:t>De Afbouw- en montageverzekering biedt de navolgende dekking:</w:t>
            </w:r>
          </w:p>
          <w:p w14:paraId="2CFBD203" w14:textId="77777777" w:rsidR="00B02350" w:rsidRDefault="00B02350" w:rsidP="00DB02CE">
            <w:pPr>
              <w:pStyle w:val="Lijstalinea"/>
              <w:numPr>
                <w:ilvl w:val="0"/>
                <w:numId w:val="19"/>
              </w:numPr>
            </w:pPr>
            <w:r>
              <w:t>het werk tegen materiële schade;</w:t>
            </w:r>
          </w:p>
          <w:p w14:paraId="53B4882B" w14:textId="77777777" w:rsidR="00B02350" w:rsidRDefault="00B02350" w:rsidP="00DB02CE">
            <w:pPr>
              <w:pStyle w:val="Lijstalinea"/>
              <w:numPr>
                <w:ilvl w:val="0"/>
                <w:numId w:val="19"/>
              </w:numPr>
            </w:pPr>
            <w:r>
              <w:t>schade aan bestaande eigendommen van de Opdrachtgever;</w:t>
            </w:r>
          </w:p>
          <w:p w14:paraId="4FD8B39C" w14:textId="09E73915" w:rsidR="00B02350" w:rsidRDefault="00B02350" w:rsidP="00DB02CE">
            <w:pPr>
              <w:pStyle w:val="Lijstalinea"/>
              <w:numPr>
                <w:ilvl w:val="0"/>
                <w:numId w:val="19"/>
              </w:numPr>
            </w:pPr>
            <w:r>
              <w:t>schade als gevolg van wettelijke aansprakelijkheid van de verzekerden jegens derden tot een bedrag van minimaal € 1.000.000 per gebeurtenis of reeks van gebeurtenissen voortvloeiende uit één en dezelfde oorzaak.</w:t>
            </w:r>
          </w:p>
          <w:p w14:paraId="476F4748" w14:textId="21A0DAD5" w:rsidR="00B02350" w:rsidRDefault="00B02350" w:rsidP="003F580B">
            <w:pPr>
              <w:pStyle w:val="Lijstalinea"/>
              <w:numPr>
                <w:ilvl w:val="0"/>
                <w:numId w:val="0"/>
              </w:numPr>
              <w:ind w:left="360"/>
            </w:pPr>
            <w:r>
              <w:t xml:space="preserve">Een kopie van de polis met voorwaarden van verzekering dient door de </w:t>
            </w:r>
            <w:r w:rsidR="005B2FD2">
              <w:t>Opdrachtnemer</w:t>
            </w:r>
            <w:r>
              <w:t xml:space="preserve"> voor de aanvang van het werk aan de Directie worden verstrekt.</w:t>
            </w:r>
          </w:p>
        </w:tc>
      </w:tr>
      <w:tr w:rsidR="00B02350" w:rsidRPr="007C2D28" w14:paraId="7CDBF330"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6DC5470F" w14:textId="77777777" w:rsidR="00B02350" w:rsidRDefault="00B02350" w:rsidP="00DB02CE">
            <w:pPr>
              <w:numPr>
                <w:ilvl w:val="0"/>
                <w:numId w:val="18"/>
              </w:numPr>
              <w:ind w:left="351" w:hanging="357"/>
              <w:rPr>
                <w:lang w:eastAsia="x-none"/>
              </w:rPr>
            </w:pPr>
            <w:r>
              <w:rPr>
                <w:lang w:eastAsia="x-none"/>
              </w:rPr>
              <w:t>WA Verzekering</w:t>
            </w:r>
          </w:p>
          <w:p w14:paraId="4443EF14" w14:textId="0AD5D13B" w:rsidR="00B02350" w:rsidRDefault="00B02350" w:rsidP="003F580B">
            <w:pPr>
              <w:pStyle w:val="Lijstalinea"/>
              <w:numPr>
                <w:ilvl w:val="0"/>
                <w:numId w:val="0"/>
              </w:numPr>
              <w:ind w:left="360"/>
            </w:pPr>
            <w:r>
              <w:t>Naast de Afbouw- en montageverzekering dient,</w:t>
            </w:r>
            <w:r w:rsidRPr="00E7603B">
              <w:t xml:space="preserve"> </w:t>
            </w:r>
            <w:r>
              <w:t xml:space="preserve">in aanvulling op paragraaf 43b van de UAV 2012, de </w:t>
            </w:r>
            <w:r w:rsidR="005B2FD2">
              <w:t>Opdrachtnemer</w:t>
            </w:r>
            <w:r>
              <w:t xml:space="preserve">, zowel als de </w:t>
            </w:r>
            <w:proofErr w:type="spellStart"/>
            <w:r>
              <w:t>onder</w:t>
            </w:r>
            <w:r w:rsidR="00586669">
              <w:t>o</w:t>
            </w:r>
            <w:r w:rsidR="005B2FD2">
              <w:t>pdrachtnemer</w:t>
            </w:r>
            <w:r>
              <w:t>s</w:t>
            </w:r>
            <w:proofErr w:type="spellEnd"/>
            <w:r>
              <w:t xml:space="preserve">(s), zich voor eigen rekening te verzekeren tegen schade ten gevolge van wettelijke aansprakelijkheid, welke zou kunnen ontstaan door levering van Prestatie(s) en gebruik van </w:t>
            </w:r>
            <w:r w:rsidR="005B2FD2">
              <w:t>Opdrachtnemer</w:t>
            </w:r>
            <w:r>
              <w:t xml:space="preserve">smaterialen. In geval van schade zal de WA-verzekering van de </w:t>
            </w:r>
            <w:r w:rsidR="005B2FD2">
              <w:t>Opdrachtnemer</w:t>
            </w:r>
            <w:r>
              <w:t xml:space="preserve">, resp. </w:t>
            </w:r>
            <w:proofErr w:type="spellStart"/>
            <w:r>
              <w:t>onder</w:t>
            </w:r>
            <w:r w:rsidR="00586669">
              <w:t>o</w:t>
            </w:r>
            <w:r w:rsidR="005B2FD2">
              <w:t>pdrachtnemer</w:t>
            </w:r>
            <w:r>
              <w:t>s</w:t>
            </w:r>
            <w:proofErr w:type="spellEnd"/>
            <w:r>
              <w:t>, als eerste worden aangesproken. Voor het geval deze WA-verzekering de schade niet of niet voldoende zou dekken, treedt de Afbouw- en montageverzekering in haar plaats.</w:t>
            </w:r>
          </w:p>
          <w:p w14:paraId="7D37AA01" w14:textId="585FEFD3" w:rsidR="00B02350" w:rsidRDefault="00B02350" w:rsidP="00AB4975">
            <w:pPr>
              <w:pStyle w:val="Lijstalinea"/>
              <w:numPr>
                <w:ilvl w:val="0"/>
                <w:numId w:val="0"/>
              </w:numPr>
              <w:ind w:left="360"/>
            </w:pPr>
            <w:r>
              <w:t xml:space="preserve">Deze wettelijke aansprakelijkheidsverzekering zal een dekking moeten verlenen van minimaal €500.000 per gebeurtenis of zoveel meer als de </w:t>
            </w:r>
            <w:r w:rsidR="005B2FD2">
              <w:t>Opdrachtnemer</w:t>
            </w:r>
            <w:r>
              <w:t xml:space="preserve"> nodig acht.</w:t>
            </w:r>
          </w:p>
          <w:p w14:paraId="5B81DD1A" w14:textId="1EDF4FCA" w:rsidR="00B02350" w:rsidRDefault="00B02350" w:rsidP="00AB4975">
            <w:pPr>
              <w:pStyle w:val="Lijstalinea"/>
              <w:numPr>
                <w:ilvl w:val="0"/>
                <w:numId w:val="0"/>
              </w:numPr>
              <w:ind w:left="360"/>
            </w:pPr>
            <w:r>
              <w:t xml:space="preserve">Een kopie van de polis met voorwaarden van verzekering dient door de </w:t>
            </w:r>
            <w:r w:rsidR="005B2FD2">
              <w:t>Opdrachtnemer</w:t>
            </w:r>
            <w:r>
              <w:t xml:space="preserve"> voor de aanvang van het werk aan de Directie worden verstrekt.</w:t>
            </w:r>
          </w:p>
        </w:tc>
      </w:tr>
      <w:tr w:rsidR="00B02350" w:rsidRPr="007C2D28" w14:paraId="07C7FBEE"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1D0D6D07" w14:textId="77777777" w:rsidR="00B02350" w:rsidRDefault="00B02350" w:rsidP="00DB02CE">
            <w:pPr>
              <w:numPr>
                <w:ilvl w:val="0"/>
                <w:numId w:val="18"/>
              </w:numPr>
              <w:ind w:left="351" w:hanging="357"/>
              <w:rPr>
                <w:lang w:eastAsia="x-none"/>
              </w:rPr>
            </w:pPr>
            <w:r>
              <w:rPr>
                <w:lang w:eastAsia="x-none"/>
              </w:rPr>
              <w:t>WAM Verzekering</w:t>
            </w:r>
          </w:p>
          <w:p w14:paraId="271C714C" w14:textId="676CDB24" w:rsidR="00B02350" w:rsidRDefault="00B02350" w:rsidP="003F580B">
            <w:pPr>
              <w:pStyle w:val="Lijstalinea"/>
              <w:numPr>
                <w:ilvl w:val="0"/>
                <w:numId w:val="0"/>
              </w:numPr>
              <w:ind w:left="360"/>
            </w:pPr>
            <w:r>
              <w:t xml:space="preserve">De </w:t>
            </w:r>
            <w:r w:rsidR="005B2FD2">
              <w:t>Opdrachtnemer</w:t>
            </w:r>
            <w:r>
              <w:t xml:space="preserve"> dient, in aanvulling op paragraaf 43b van de UAV 2012, zorg te dragen dat alle door hem bij de uitvoering van het werk betrokken voer- en vaartuigen (eigendom, huur, lease en bruikleen) verzekerd zijn op grond van de wet aansprakelijkheid Motorvoertuigen.</w:t>
            </w:r>
          </w:p>
          <w:p w14:paraId="09333C97" w14:textId="74BFC1D8" w:rsidR="00B02350" w:rsidRDefault="00B02350" w:rsidP="00AB4975">
            <w:pPr>
              <w:pStyle w:val="Lijstalinea"/>
              <w:numPr>
                <w:ilvl w:val="0"/>
                <w:numId w:val="0"/>
              </w:numPr>
              <w:ind w:left="360"/>
            </w:pPr>
            <w:r>
              <w:t>Deze wettelijke aansprakelijkheidsverzekering zal een dekking moeten verlenen van minimaal € 500.000 per gebeurtenis.</w:t>
            </w:r>
          </w:p>
          <w:p w14:paraId="0DA82761" w14:textId="21E2CBBA" w:rsidR="00B02350" w:rsidRDefault="00B02350" w:rsidP="00AB4975">
            <w:pPr>
              <w:pStyle w:val="Lijstalinea"/>
              <w:numPr>
                <w:ilvl w:val="0"/>
                <w:numId w:val="0"/>
              </w:numPr>
              <w:ind w:left="360"/>
            </w:pPr>
            <w:r>
              <w:t xml:space="preserve">Daarnaast dient de </w:t>
            </w:r>
            <w:r w:rsidR="005B2FD2">
              <w:t>Opdrachtnemer</w:t>
            </w:r>
            <w:r>
              <w:t xml:space="preserve"> bedoelde voertuigen en ander bij de uitvoering van het betrokken materieel tegen-risico te verzekeren. De looptijd van de verzekering is vanaf de datum van aanvang van het werk tot en met het einde van de onderhoudstermijn. De verzekering(en) zal een dekking moeten verlenen van minimaal € 500.000 per gebeurtenis. Eventuele schade aan de ondergrondse leidingen is binnen deze verzekeringen(en) niet uitgesloten.</w:t>
            </w:r>
          </w:p>
          <w:p w14:paraId="06FB6266" w14:textId="03906E5B" w:rsidR="00B02350" w:rsidRDefault="00B02350" w:rsidP="00AB4975">
            <w:pPr>
              <w:pStyle w:val="Lijstalinea"/>
              <w:numPr>
                <w:ilvl w:val="0"/>
                <w:numId w:val="0"/>
              </w:numPr>
              <w:ind w:left="360"/>
            </w:pPr>
            <w:r>
              <w:t xml:space="preserve">Een kopie van de polis met voorwaarden van verzekering dient door de </w:t>
            </w:r>
            <w:r w:rsidR="005B2FD2">
              <w:t>Opdrachtnemer</w:t>
            </w:r>
            <w:r>
              <w:t xml:space="preserve"> voor de aanvang van het werk aan de Directie worden verstrekt. </w:t>
            </w:r>
          </w:p>
        </w:tc>
      </w:tr>
      <w:tr w:rsidR="00B02350" w:rsidRPr="007C2D28" w14:paraId="67F9E19D"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1E18A0A5" w14:textId="794F4A62" w:rsidR="00B02350" w:rsidRDefault="00B02350" w:rsidP="00DB02CE">
            <w:pPr>
              <w:pStyle w:val="Lijstalinea"/>
              <w:numPr>
                <w:ilvl w:val="0"/>
                <w:numId w:val="18"/>
              </w:numPr>
            </w:pPr>
            <w:r>
              <w:t xml:space="preserve">Indien door welke oorzaak dan ook, enige schade niet of niet volledig volgens de polisvoorwaarden of volgens de verwachtingen van de </w:t>
            </w:r>
            <w:r w:rsidR="005B2FD2">
              <w:t>Opdrachtnemer</w:t>
            </w:r>
            <w:r>
              <w:t xml:space="preserve"> worden geëffectueerd, zal dit nimmer tot enigerlei verplichting van de Opdrachtgever tot betalen van schadevergoeding aan de </w:t>
            </w:r>
            <w:r w:rsidR="005B2FD2">
              <w:t>Opdrachtnemer</w:t>
            </w:r>
            <w:r>
              <w:t xml:space="preserve"> leiden.</w:t>
            </w:r>
          </w:p>
        </w:tc>
      </w:tr>
      <w:tr w:rsidR="00B02350" w:rsidRPr="007C2D28" w14:paraId="71948F63"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593F9081" w14:textId="0EDDE02C" w:rsidR="00B02350" w:rsidRDefault="00B02350" w:rsidP="00DB02CE">
            <w:pPr>
              <w:numPr>
                <w:ilvl w:val="0"/>
                <w:numId w:val="18"/>
              </w:numPr>
              <w:rPr>
                <w:lang w:eastAsia="x-none"/>
              </w:rPr>
            </w:pPr>
            <w:r w:rsidRPr="001B3EBB">
              <w:rPr>
                <w:lang w:eastAsia="x-none"/>
              </w:rPr>
              <w:lastRenderedPageBreak/>
              <w:t xml:space="preserve">Er wordt van de </w:t>
            </w:r>
            <w:r w:rsidR="005B2FD2" w:rsidRPr="001B3EBB">
              <w:rPr>
                <w:lang w:eastAsia="x-none"/>
              </w:rPr>
              <w:t>Opdrachtnemer</w:t>
            </w:r>
            <w:r w:rsidRPr="001B3EBB">
              <w:rPr>
                <w:lang w:eastAsia="x-none"/>
              </w:rPr>
              <w:t xml:space="preserve"> geen zekerheidsstellin</w:t>
            </w:r>
            <w:r w:rsidRPr="00586669">
              <w:rPr>
                <w:lang w:eastAsia="x-none"/>
              </w:rPr>
              <w:t>g</w:t>
            </w:r>
            <w:r w:rsidRPr="009601EA">
              <w:rPr>
                <w:lang w:eastAsia="x-none"/>
              </w:rPr>
              <w:t>,</w:t>
            </w:r>
            <w:r w:rsidRPr="00F149FF">
              <w:rPr>
                <w:lang w:eastAsia="x-none"/>
              </w:rPr>
              <w:t xml:space="preserve"> </w:t>
            </w:r>
            <w:r w:rsidRPr="00F149FF">
              <w:t>zoals bedoeld in paragraaf 43a van de UAV 2012,</w:t>
            </w:r>
            <w:r w:rsidRPr="00F149FF">
              <w:rPr>
                <w:lang w:eastAsia="x-none"/>
              </w:rPr>
              <w:t xml:space="preserve"> verlangd.</w:t>
            </w:r>
          </w:p>
          <w:p w14:paraId="178C6616" w14:textId="4375816A" w:rsidR="00B02350" w:rsidRDefault="001B3EBB" w:rsidP="00DB02CE">
            <w:pPr>
              <w:numPr>
                <w:ilvl w:val="0"/>
                <w:numId w:val="18"/>
              </w:numPr>
              <w:rPr>
                <w:lang w:eastAsia="x-none"/>
              </w:rPr>
            </w:pPr>
            <w:r>
              <w:t>Opdrachtnemer</w:t>
            </w:r>
            <w:r w:rsidR="00015159">
              <w:t xml:space="preserve"> </w:t>
            </w:r>
            <w:r w:rsidR="00015159" w:rsidRPr="001B3EBB">
              <w:t xml:space="preserve">verzorgt de </w:t>
            </w:r>
            <w:r w:rsidR="00B02350" w:rsidRPr="001B3EBB">
              <w:t>CAR verzekering conform</w:t>
            </w:r>
            <w:r w:rsidR="00B02350" w:rsidRPr="00BD6F6D">
              <w:t xml:space="preserve"> paragraaf </w:t>
            </w:r>
            <w:r>
              <w:t>0</w:t>
            </w:r>
            <w:r w:rsidR="00B02350" w:rsidRPr="00BD6F6D">
              <w:t>1.</w:t>
            </w:r>
            <w:r>
              <w:t>16.02</w:t>
            </w:r>
            <w:r w:rsidR="00B02350" w:rsidRPr="00BD6F6D">
              <w:t xml:space="preserve"> van </w:t>
            </w:r>
            <w:r>
              <w:t>het RAW-bestek H-253</w:t>
            </w:r>
            <w:r w:rsidR="00B02350" w:rsidRPr="00BD6F6D">
              <w:t>.</w:t>
            </w:r>
          </w:p>
        </w:tc>
      </w:tr>
      <w:tr w:rsidR="00B02350" w:rsidRPr="007C2D28" w14:paraId="5344A0A2"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0B50B4BC" w14:textId="77777777" w:rsidR="00B02350" w:rsidRDefault="00B02350" w:rsidP="00971B3D">
            <w:pPr>
              <w:pStyle w:val="Kop2"/>
              <w:outlineLvl w:val="1"/>
            </w:pPr>
            <w:bookmarkStart w:id="60" w:name="_Toc33773788"/>
            <w:bookmarkStart w:id="61" w:name="_Toc61644737"/>
            <w:bookmarkStart w:id="62" w:name="_Toc69227214"/>
            <w:r w:rsidRPr="0F71423F">
              <w:t>Juridische aspecte</w:t>
            </w:r>
            <w:r>
              <w:t>n</w:t>
            </w:r>
            <w:bookmarkEnd w:id="60"/>
            <w:bookmarkEnd w:id="61"/>
            <w:bookmarkEnd w:id="62"/>
          </w:p>
        </w:tc>
      </w:tr>
      <w:tr w:rsidR="00B02350" w:rsidRPr="007C2D28" w14:paraId="0B465CE7"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0AD33707" w14:textId="77777777" w:rsidR="00B02350" w:rsidRPr="005355AE" w:rsidRDefault="00B02350" w:rsidP="00DB02CE">
            <w:pPr>
              <w:pStyle w:val="Kop3"/>
              <w:numPr>
                <w:ilvl w:val="0"/>
                <w:numId w:val="14"/>
              </w:numPr>
              <w:outlineLvl w:val="2"/>
            </w:pPr>
            <w:bookmarkStart w:id="63" w:name="_Toc33773789"/>
            <w:bookmarkStart w:id="64" w:name="_Toc61644738"/>
            <w:bookmarkStart w:id="65" w:name="_Toc69227215"/>
            <w:r>
              <w:t>Rechtskarakter van de Overeenkomst, toepasselijke voorwaarden</w:t>
            </w:r>
            <w:bookmarkEnd w:id="63"/>
            <w:bookmarkEnd w:id="64"/>
            <w:bookmarkEnd w:id="65"/>
          </w:p>
        </w:tc>
      </w:tr>
      <w:tr w:rsidR="00B02350" w:rsidRPr="007C2D28" w14:paraId="5021481F"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2566CFAE" w14:textId="77777777" w:rsidR="00B02350" w:rsidRDefault="00B02350" w:rsidP="00DB02CE">
            <w:pPr>
              <w:numPr>
                <w:ilvl w:val="0"/>
                <w:numId w:val="11"/>
              </w:numPr>
              <w:rPr>
                <w:lang w:eastAsia="x-none"/>
              </w:rPr>
            </w:pPr>
            <w:r w:rsidRPr="00E17313">
              <w:rPr>
                <w:lang w:eastAsia="x-none"/>
              </w:rPr>
              <w:t>Van toepassing zijn</w:t>
            </w:r>
            <w:r w:rsidRPr="00E17313">
              <w:t xml:space="preserve">, in aanvulling op paragraaf 2, lid 2 van de UAV 2012, </w:t>
            </w:r>
            <w:r w:rsidRPr="00E17313">
              <w:rPr>
                <w:lang w:eastAsia="x-none"/>
              </w:rPr>
              <w:t xml:space="preserve">alle relevante wet- en regelgeving, normen, voorschriften, publicaties en richtlijnen. </w:t>
            </w:r>
          </w:p>
        </w:tc>
      </w:tr>
      <w:tr w:rsidR="00B02350" w:rsidRPr="007C2D28" w14:paraId="142DDA81"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27D8B723" w14:textId="77777777" w:rsidR="00B02350" w:rsidRDefault="00B02350" w:rsidP="00DB02CE">
            <w:pPr>
              <w:numPr>
                <w:ilvl w:val="0"/>
                <w:numId w:val="11"/>
              </w:numPr>
              <w:rPr>
                <w:lang w:eastAsia="x-none"/>
              </w:rPr>
            </w:pPr>
            <w:r w:rsidRPr="00E17313">
              <w:rPr>
                <w:lang w:eastAsia="x-none"/>
              </w:rPr>
              <w:t>De Opdrachtgever is vrij in het gebruik van documenten</w:t>
            </w:r>
            <w:r w:rsidRPr="00E17313">
              <w:t xml:space="preserve">, </w:t>
            </w:r>
            <w:r w:rsidRPr="00E17313">
              <w:rPr>
                <w:lang w:eastAsia="x-none"/>
              </w:rPr>
              <w:t>waaronder het vermenigvuldigen daarvan voor eigen gebruik.</w:t>
            </w:r>
          </w:p>
        </w:tc>
      </w:tr>
      <w:tr w:rsidR="00B02350" w:rsidRPr="007C2D28" w14:paraId="76FA167C"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3E243A0A" w14:textId="77777777" w:rsidR="00B02350" w:rsidRPr="00170FE9" w:rsidRDefault="00B02350" w:rsidP="00DB02CE">
            <w:pPr>
              <w:pStyle w:val="Kop3"/>
              <w:numPr>
                <w:ilvl w:val="0"/>
                <w:numId w:val="14"/>
              </w:numPr>
              <w:outlineLvl w:val="2"/>
            </w:pPr>
            <w:bookmarkStart w:id="66" w:name="_Toc33773790"/>
            <w:bookmarkStart w:id="67" w:name="_Toc61644739"/>
            <w:bookmarkStart w:id="68" w:name="_Toc69227216"/>
            <w:r w:rsidDel="009B352E">
              <w:t>Boetebeding en bonus</w:t>
            </w:r>
            <w:bookmarkEnd w:id="66"/>
            <w:bookmarkEnd w:id="67"/>
            <w:bookmarkEnd w:id="68"/>
          </w:p>
        </w:tc>
      </w:tr>
      <w:tr w:rsidR="00B02350" w:rsidRPr="007C2D28" w14:paraId="7D74659C"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6B18EA65" w14:textId="77777777" w:rsidR="00B02350" w:rsidRDefault="00B02350" w:rsidP="00DB02CE">
            <w:pPr>
              <w:pStyle w:val="Lijstalinea"/>
              <w:numPr>
                <w:ilvl w:val="0"/>
                <w:numId w:val="12"/>
              </w:numPr>
            </w:pPr>
            <w:r w:rsidRPr="00311D70">
              <w:t xml:space="preserve">Als de Opdrachtgever op grond van de Wet Ketenaansprakelijkheid aansprakelijk wordt gesteld, is </w:t>
            </w:r>
            <w:r w:rsidR="005B2FD2">
              <w:t>Opdrachtnemer</w:t>
            </w:r>
            <w:r w:rsidRPr="00311D70">
              <w:t xml:space="preserve">, vanwege het niet of niet volledig afdragen van de benodigde belastingen en sociale lasten, een boete van € </w:t>
            </w:r>
            <w:r w:rsidR="00B3421A">
              <w:t>1</w:t>
            </w:r>
            <w:r w:rsidRPr="00311D70">
              <w:t>.000 verschuldigd.</w:t>
            </w:r>
          </w:p>
          <w:p w14:paraId="733D933F" w14:textId="4D75692A" w:rsidR="009601EA" w:rsidRDefault="009601EA" w:rsidP="00DB02CE">
            <w:pPr>
              <w:pStyle w:val="Lijstalinea"/>
              <w:numPr>
                <w:ilvl w:val="0"/>
                <w:numId w:val="12"/>
              </w:numPr>
            </w:pPr>
            <w:r>
              <w:t>Opdrachtnemer is een boete van € 10.000 verschuldigd in het geval de opgedragen oplevertermijn blijkend uit zijn plan van aanpak niet behaalt.</w:t>
            </w:r>
          </w:p>
        </w:tc>
      </w:tr>
      <w:tr w:rsidR="00B02350" w:rsidRPr="007C2D28" w14:paraId="3C016946"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718ACDC6" w14:textId="76099A2A" w:rsidR="00B02350" w:rsidRPr="00170FE9" w:rsidRDefault="00B02350" w:rsidP="00DB02CE">
            <w:pPr>
              <w:pStyle w:val="Kop3"/>
              <w:numPr>
                <w:ilvl w:val="0"/>
                <w:numId w:val="14"/>
              </w:numPr>
              <w:outlineLvl w:val="2"/>
            </w:pPr>
            <w:bookmarkStart w:id="69" w:name="_Toc69227217"/>
            <w:r>
              <w:t>Nietige bepalingen</w:t>
            </w:r>
            <w:bookmarkEnd w:id="69"/>
          </w:p>
        </w:tc>
      </w:tr>
      <w:tr w:rsidR="00B02350" w:rsidRPr="007C2D28" w14:paraId="2DE99FCA"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2FBD15F2" w14:textId="7B788730" w:rsidR="00B02350" w:rsidRPr="00311D70" w:rsidRDefault="00B02350" w:rsidP="00DB02CE">
            <w:pPr>
              <w:pStyle w:val="Lijstalinea"/>
              <w:numPr>
                <w:ilvl w:val="0"/>
                <w:numId w:val="20"/>
              </w:numPr>
            </w:pPr>
            <w:r>
              <w:t>Indien enige bepaling van de Overeenkomst nietig is of vernietigd wordt, zullen de overige bepalingen van de Overeenkomst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w:t>
            </w:r>
          </w:p>
        </w:tc>
      </w:tr>
      <w:tr w:rsidR="00B02350" w:rsidRPr="007C2D28" w14:paraId="479E3A31"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4D17D67F" w14:textId="054FB95F" w:rsidR="00B02350" w:rsidRPr="00170FE9" w:rsidRDefault="00B02350" w:rsidP="00DB02CE">
            <w:pPr>
              <w:pStyle w:val="Kop3"/>
              <w:numPr>
                <w:ilvl w:val="0"/>
                <w:numId w:val="14"/>
              </w:numPr>
              <w:outlineLvl w:val="2"/>
            </w:pPr>
            <w:bookmarkStart w:id="70" w:name="_Toc69227218"/>
            <w:r>
              <w:t>Toepasselijk recht, geschillen en rechtbank</w:t>
            </w:r>
            <w:bookmarkEnd w:id="70"/>
          </w:p>
        </w:tc>
      </w:tr>
      <w:tr w:rsidR="00B02350" w:rsidRPr="007C2D28" w14:paraId="6BF37DDF"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0F472407" w14:textId="29A21B8D" w:rsidR="00B02350" w:rsidRDefault="00B02350" w:rsidP="00DB02CE">
            <w:pPr>
              <w:pStyle w:val="Lijstalinea"/>
              <w:numPr>
                <w:ilvl w:val="0"/>
                <w:numId w:val="21"/>
              </w:numPr>
            </w:pPr>
            <w:r>
              <w:t>Verschillen van mening tussen Partijen worden zoveel mogelijk langs minnelijke weg opgelost, waarbij kosten voor mediation in gelijke delen worden gedragen. Indien een verschil van mening niet langs minnelijke weg is opgelost, wordt geacht een geschil te bestaan</w:t>
            </w:r>
          </w:p>
        </w:tc>
      </w:tr>
      <w:tr w:rsidR="00B02350" w:rsidRPr="007C2D28" w14:paraId="145C31F3"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7439CEA8" w14:textId="0BD16973" w:rsidR="00B02350" w:rsidRDefault="00B02350" w:rsidP="00DB02CE">
            <w:pPr>
              <w:pStyle w:val="Lijstalinea"/>
              <w:numPr>
                <w:ilvl w:val="0"/>
                <w:numId w:val="21"/>
              </w:numPr>
            </w:pPr>
            <w:r>
              <w:t>Ieder geschil tussen Partijen dat voortvloeit uit of verband houdt met deze Overeenkomst wordt, met uitsluiting van ieder ander forum dan wel andere rechter, voorgelegd aan de bevoegde rechter van de Rechtbank Noord-Holland, Postbus 1621, 2003 BR Haarlem.</w:t>
            </w:r>
          </w:p>
        </w:tc>
      </w:tr>
      <w:tr w:rsidR="00B02350" w:rsidRPr="007C2D28" w14:paraId="3D81B3ED" w14:textId="77777777" w:rsidTr="00CB4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641" w:type="dxa"/>
            <w:gridSpan w:val="4"/>
          </w:tcPr>
          <w:p w14:paraId="35800177" w14:textId="49F854E9" w:rsidR="00B02350" w:rsidRDefault="00B02350" w:rsidP="00DB02CE">
            <w:pPr>
              <w:pStyle w:val="Lijstalinea"/>
              <w:numPr>
                <w:ilvl w:val="0"/>
                <w:numId w:val="21"/>
              </w:numPr>
            </w:pPr>
            <w:r w:rsidRPr="00A932FC">
              <w:t>Op deze overeenkomst is Nederlands recht van toepassing.</w:t>
            </w:r>
            <w:r w:rsidRPr="00A932FC">
              <w:tab/>
            </w:r>
            <w:r w:rsidRPr="00A932FC">
              <w:tab/>
            </w:r>
          </w:p>
        </w:tc>
      </w:tr>
    </w:tbl>
    <w:p w14:paraId="5F11D4AD" w14:textId="369FB687" w:rsidR="00A41B7B" w:rsidRDefault="00A41B7B" w:rsidP="00A41B7B">
      <w:bookmarkStart w:id="71" w:name="_Definities"/>
      <w:bookmarkStart w:id="72" w:name="_Inhoud_van_de"/>
      <w:bookmarkStart w:id="73" w:name="_Arbeidsvoorwaarden_Personeel_van"/>
      <w:bookmarkStart w:id="74" w:name="_Boetebeding_en_bonus"/>
      <w:bookmarkStart w:id="75" w:name="_Toc443472413"/>
      <w:bookmarkStart w:id="76" w:name="_Toc26255768"/>
      <w:bookmarkStart w:id="77" w:name="_Toc26255900"/>
      <w:bookmarkStart w:id="78" w:name="_Toc26261417"/>
      <w:bookmarkStart w:id="79" w:name="_Toc26261637"/>
      <w:bookmarkEnd w:id="71"/>
      <w:bookmarkEnd w:id="72"/>
      <w:bookmarkEnd w:id="73"/>
      <w:bookmarkEnd w:id="74"/>
    </w:p>
    <w:p w14:paraId="282A2387" w14:textId="7E46B3AD" w:rsidR="00A26EF0" w:rsidRDefault="00A26EF0" w:rsidP="00A41B7B"/>
    <w:p w14:paraId="5F11D4AE" w14:textId="030CE181" w:rsidR="00A41B7B" w:rsidRDefault="00A41B7B" w:rsidP="00A41B7B"/>
    <w:p w14:paraId="5F11D4AF" w14:textId="77777777" w:rsidR="007E34DB" w:rsidRPr="00CB2691" w:rsidRDefault="007E34DB" w:rsidP="007E34DB">
      <w:pPr>
        <w:pStyle w:val="Kop1"/>
        <w:framePr w:wrap="notBeside"/>
      </w:pPr>
      <w:bookmarkStart w:id="80" w:name="_Toc69227219"/>
      <w:r w:rsidRPr="00CB2691">
        <w:t>Ondertekening</w:t>
      </w:r>
      <w:bookmarkEnd w:id="75"/>
      <w:bookmarkEnd w:id="76"/>
      <w:bookmarkEnd w:id="77"/>
      <w:bookmarkEnd w:id="78"/>
      <w:bookmarkEnd w:id="79"/>
      <w:bookmarkEnd w:id="80"/>
    </w:p>
    <w:p w14:paraId="5F11D4B0" w14:textId="54750A71" w:rsidR="007E34DB" w:rsidRDefault="007E34DB" w:rsidP="007E34DB"/>
    <w:p w14:paraId="5F11D4B1" w14:textId="2FF0E5E7" w:rsidR="007E34DB" w:rsidRDefault="007E34DB" w:rsidP="007E34DB">
      <w:r>
        <w:t xml:space="preserve">Voor akkoord </w:t>
      </w:r>
      <w:r w:rsidR="00B3681A">
        <w:t xml:space="preserve">Opdrachtgever </w:t>
      </w:r>
      <w:r>
        <w:tab/>
      </w:r>
      <w:r>
        <w:tab/>
      </w:r>
      <w:r>
        <w:tab/>
      </w:r>
      <w:r>
        <w:tab/>
        <w:t xml:space="preserve">Voor akkoord </w:t>
      </w:r>
      <w:r w:rsidR="005B2FD2">
        <w:t>Opdrachtnemer</w:t>
      </w:r>
    </w:p>
    <w:p w14:paraId="5F11D4B2" w14:textId="77777777" w:rsidR="007E34DB" w:rsidRDefault="007E34DB" w:rsidP="007E34DB"/>
    <w:p w14:paraId="5F11D4B3" w14:textId="77777777" w:rsidR="007E34DB" w:rsidRDefault="007E34DB" w:rsidP="007E34DB"/>
    <w:p w14:paraId="7EF2C5F2" w14:textId="17F93C69" w:rsidR="00513F47" w:rsidRDefault="00513F47" w:rsidP="00A932FC">
      <w:pPr>
        <w:sectPr w:rsidR="00513F47" w:rsidSect="00B946EB">
          <w:headerReference w:type="even" r:id="rId22"/>
          <w:headerReference w:type="default" r:id="rId23"/>
          <w:footerReference w:type="even" r:id="rId24"/>
          <w:footerReference w:type="default" r:id="rId25"/>
          <w:headerReference w:type="first" r:id="rId26"/>
          <w:footerReference w:type="first" r:id="rId27"/>
          <w:type w:val="evenPage"/>
          <w:pgSz w:w="11906" w:h="16838" w:code="9"/>
          <w:pgMar w:top="1066" w:right="1021" w:bottom="794" w:left="1588" w:header="709" w:footer="312" w:gutter="0"/>
          <w:cols w:space="708"/>
          <w:docGrid w:linePitch="360"/>
        </w:sectPr>
      </w:pPr>
    </w:p>
    <w:p w14:paraId="5F11D4BE" w14:textId="10E50D3B" w:rsidR="00DA70E8" w:rsidRPr="00DA70E8" w:rsidRDefault="00513F47" w:rsidP="00A932FC">
      <w:r w:rsidRPr="00513F47">
        <w:rPr>
          <w:noProof/>
        </w:rPr>
        <w:lastRenderedPageBreak/>
        <mc:AlternateContent>
          <mc:Choice Requires="wps">
            <w:drawing>
              <wp:anchor distT="0" distB="0" distL="114300" distR="114300" simplePos="0" relativeHeight="251662336" behindDoc="1" locked="0" layoutInCell="1" allowOverlap="1" wp14:anchorId="3E395944" wp14:editId="3197566C">
                <wp:simplePos x="0" y="0"/>
                <wp:positionH relativeFrom="page">
                  <wp:posOffset>322580</wp:posOffset>
                </wp:positionH>
                <wp:positionV relativeFrom="margin">
                  <wp:posOffset>-323850</wp:posOffset>
                </wp:positionV>
                <wp:extent cx="6912000" cy="10044000"/>
                <wp:effectExtent l="0" t="0" r="3175" b="0"/>
                <wp:wrapNone/>
                <wp:docPr id="2" name="Rechthoek 2"/>
                <wp:cNvGraphicFramePr/>
                <a:graphic xmlns:a="http://schemas.openxmlformats.org/drawingml/2006/main">
                  <a:graphicData uri="http://schemas.microsoft.com/office/word/2010/wordprocessingShape">
                    <wps:wsp>
                      <wps:cNvSpPr/>
                      <wps:spPr>
                        <a:xfrm>
                          <a:off x="0" y="0"/>
                          <a:ext cx="6912000" cy="10044000"/>
                        </a:xfrm>
                        <a:prstGeom prst="rect">
                          <a:avLst/>
                        </a:prstGeom>
                        <a:solidFill>
                          <a:srgbClr val="CA46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50ACA3" w14:textId="77777777" w:rsidR="00D43115" w:rsidRDefault="00D43115" w:rsidP="00513F47">
                            <w:pPr>
                              <w:pStyle w:val="Afzendernaam"/>
                              <w:ind w:left="708"/>
                            </w:pPr>
                          </w:p>
                          <w:p w14:paraId="6715418D" w14:textId="77777777" w:rsidR="00D43115" w:rsidRDefault="00D43115" w:rsidP="00513F47">
                            <w:pPr>
                              <w:pStyle w:val="Afzendernaam"/>
                              <w:ind w:left="708"/>
                            </w:pPr>
                          </w:p>
                          <w:p w14:paraId="548B474B" w14:textId="77777777" w:rsidR="00D43115" w:rsidRDefault="00D43115" w:rsidP="00513F47">
                            <w:pPr>
                              <w:pStyle w:val="Afzendernaam"/>
                              <w:ind w:left="708"/>
                            </w:pPr>
                          </w:p>
                          <w:p w14:paraId="55A14FE6" w14:textId="77777777" w:rsidR="00D43115" w:rsidRDefault="00D43115" w:rsidP="00513F47">
                            <w:pPr>
                              <w:pStyle w:val="Afzendernaam"/>
                              <w:ind w:left="708"/>
                            </w:pPr>
                          </w:p>
                          <w:p w14:paraId="0F978CC1" w14:textId="77777777" w:rsidR="00D43115" w:rsidRDefault="00D43115" w:rsidP="00513F47">
                            <w:pPr>
                              <w:pStyle w:val="Afzendernaam"/>
                              <w:ind w:left="708"/>
                            </w:pPr>
                          </w:p>
                          <w:p w14:paraId="285F775B" w14:textId="77777777" w:rsidR="00D43115" w:rsidRDefault="00D43115" w:rsidP="00513F47">
                            <w:pPr>
                              <w:pStyle w:val="Afzendernaam"/>
                              <w:ind w:left="708"/>
                            </w:pPr>
                          </w:p>
                          <w:p w14:paraId="7E0902C2" w14:textId="77777777" w:rsidR="00D43115" w:rsidRDefault="00D43115" w:rsidP="00513F47">
                            <w:pPr>
                              <w:pStyle w:val="Afzendernaam"/>
                              <w:ind w:left="708"/>
                            </w:pPr>
                          </w:p>
                          <w:p w14:paraId="24E4F58A" w14:textId="77777777" w:rsidR="00D43115" w:rsidRDefault="00D43115" w:rsidP="00513F47">
                            <w:pPr>
                              <w:pStyle w:val="Afzendernaam"/>
                              <w:ind w:left="708"/>
                            </w:pPr>
                          </w:p>
                          <w:p w14:paraId="09F956D0" w14:textId="77777777" w:rsidR="00D43115" w:rsidRDefault="00D43115" w:rsidP="00513F47">
                            <w:pPr>
                              <w:pStyle w:val="Afzendernaam"/>
                              <w:ind w:left="708"/>
                            </w:pPr>
                          </w:p>
                          <w:p w14:paraId="38864F18" w14:textId="77777777" w:rsidR="00D43115" w:rsidRDefault="00D43115" w:rsidP="00513F47">
                            <w:pPr>
                              <w:pStyle w:val="Afzendernaam"/>
                              <w:ind w:left="708"/>
                            </w:pPr>
                          </w:p>
                          <w:p w14:paraId="1B15EA43" w14:textId="77777777" w:rsidR="00D43115" w:rsidRDefault="00D43115" w:rsidP="00513F47">
                            <w:pPr>
                              <w:pStyle w:val="Afzendernaam"/>
                              <w:ind w:left="708"/>
                            </w:pPr>
                          </w:p>
                          <w:p w14:paraId="5E4A9C5D" w14:textId="77777777" w:rsidR="00D43115" w:rsidRDefault="00D43115" w:rsidP="00513F47">
                            <w:pPr>
                              <w:pStyle w:val="Afzendernaam"/>
                              <w:ind w:left="708"/>
                            </w:pPr>
                          </w:p>
                          <w:p w14:paraId="1319619D" w14:textId="77777777" w:rsidR="00D43115" w:rsidRDefault="00D43115" w:rsidP="00513F47">
                            <w:pPr>
                              <w:pStyle w:val="Afzendernaam"/>
                              <w:ind w:left="708"/>
                            </w:pPr>
                          </w:p>
                          <w:p w14:paraId="2EF28E38" w14:textId="77777777" w:rsidR="00D43115" w:rsidRDefault="00D43115" w:rsidP="00513F47">
                            <w:pPr>
                              <w:pStyle w:val="Afzendernaam"/>
                              <w:ind w:left="708"/>
                            </w:pPr>
                          </w:p>
                          <w:p w14:paraId="4E533AFF" w14:textId="77777777" w:rsidR="00D43115" w:rsidRDefault="00D43115" w:rsidP="00513F47">
                            <w:pPr>
                              <w:pStyle w:val="Afzendernaam"/>
                              <w:ind w:left="708"/>
                            </w:pPr>
                          </w:p>
                          <w:p w14:paraId="6303C066" w14:textId="77777777" w:rsidR="00D43115" w:rsidRDefault="00D43115" w:rsidP="00513F47">
                            <w:pPr>
                              <w:pStyle w:val="Afzendernaam"/>
                              <w:ind w:left="708"/>
                            </w:pPr>
                          </w:p>
                          <w:p w14:paraId="44A19105" w14:textId="77777777" w:rsidR="00D43115" w:rsidRDefault="00D43115" w:rsidP="00513F47">
                            <w:pPr>
                              <w:pStyle w:val="Afzendernaam"/>
                              <w:ind w:left="708"/>
                            </w:pPr>
                          </w:p>
                          <w:p w14:paraId="413D5ED2" w14:textId="77777777" w:rsidR="00D43115" w:rsidRDefault="00D43115" w:rsidP="00513F47">
                            <w:pPr>
                              <w:pStyle w:val="Afzendernaam"/>
                              <w:ind w:left="708"/>
                            </w:pPr>
                          </w:p>
                          <w:p w14:paraId="0E4D85E0" w14:textId="77777777" w:rsidR="00D43115" w:rsidRDefault="00D43115" w:rsidP="00513F47">
                            <w:pPr>
                              <w:pStyle w:val="Afzendernaam"/>
                              <w:ind w:left="708"/>
                            </w:pPr>
                          </w:p>
                          <w:p w14:paraId="20783C04" w14:textId="77777777" w:rsidR="00D43115" w:rsidRDefault="00D43115" w:rsidP="00513F47">
                            <w:pPr>
                              <w:pStyle w:val="Afzendernaam"/>
                              <w:ind w:left="708"/>
                            </w:pPr>
                          </w:p>
                          <w:p w14:paraId="6A436299" w14:textId="77777777" w:rsidR="00D43115" w:rsidRDefault="00D43115" w:rsidP="00513F47">
                            <w:pPr>
                              <w:pStyle w:val="Afzendernaam"/>
                              <w:ind w:left="708"/>
                            </w:pPr>
                          </w:p>
                          <w:p w14:paraId="63988270" w14:textId="77777777" w:rsidR="00D43115" w:rsidRDefault="00D43115" w:rsidP="00513F47">
                            <w:pPr>
                              <w:pStyle w:val="Afzendernaam"/>
                              <w:ind w:left="708"/>
                            </w:pPr>
                          </w:p>
                          <w:p w14:paraId="67CDFF11" w14:textId="77777777" w:rsidR="00D43115" w:rsidRDefault="00D43115" w:rsidP="00513F47">
                            <w:pPr>
                              <w:pStyle w:val="Afzendernaam"/>
                              <w:ind w:left="708"/>
                            </w:pPr>
                          </w:p>
                          <w:p w14:paraId="45A4618B" w14:textId="77777777" w:rsidR="00D43115" w:rsidRDefault="00D43115" w:rsidP="00513F47">
                            <w:pPr>
                              <w:pStyle w:val="Afzendernaam"/>
                              <w:ind w:left="708"/>
                            </w:pPr>
                          </w:p>
                          <w:p w14:paraId="4CB498E6" w14:textId="77777777" w:rsidR="00D43115" w:rsidRDefault="00D43115" w:rsidP="00513F47">
                            <w:pPr>
                              <w:pStyle w:val="Afzendernaam"/>
                              <w:ind w:left="708"/>
                            </w:pPr>
                          </w:p>
                          <w:p w14:paraId="489B2A4D" w14:textId="77777777" w:rsidR="00D43115" w:rsidRDefault="00D43115" w:rsidP="00513F47">
                            <w:pPr>
                              <w:pStyle w:val="Afzendernaam"/>
                              <w:ind w:left="708"/>
                            </w:pPr>
                          </w:p>
                          <w:p w14:paraId="33BFE81F" w14:textId="77777777" w:rsidR="00D43115" w:rsidRDefault="00D43115" w:rsidP="00513F47">
                            <w:pPr>
                              <w:pStyle w:val="Afzendernaam"/>
                              <w:ind w:left="708"/>
                            </w:pPr>
                          </w:p>
                          <w:p w14:paraId="401DA33A" w14:textId="77777777" w:rsidR="00D43115" w:rsidRDefault="00D43115" w:rsidP="00513F47">
                            <w:pPr>
                              <w:pStyle w:val="Afzendernaam"/>
                              <w:ind w:left="708"/>
                            </w:pPr>
                          </w:p>
                          <w:p w14:paraId="77F5D204" w14:textId="77777777" w:rsidR="00D43115" w:rsidRDefault="00D43115" w:rsidP="00513F47">
                            <w:pPr>
                              <w:pStyle w:val="Afzendernaam"/>
                              <w:ind w:left="708"/>
                            </w:pPr>
                          </w:p>
                          <w:p w14:paraId="0F932973" w14:textId="77777777" w:rsidR="00D43115" w:rsidRDefault="00D43115" w:rsidP="00513F47">
                            <w:pPr>
                              <w:pStyle w:val="Afzendernaam"/>
                              <w:ind w:left="708"/>
                            </w:pPr>
                          </w:p>
                          <w:p w14:paraId="1D6ED621" w14:textId="77777777" w:rsidR="00D43115" w:rsidRDefault="00D43115" w:rsidP="00513F47">
                            <w:pPr>
                              <w:pStyle w:val="Afzendernaam"/>
                              <w:ind w:left="708"/>
                            </w:pPr>
                          </w:p>
                          <w:p w14:paraId="04FA94A6" w14:textId="77777777" w:rsidR="00D43115" w:rsidRDefault="00D43115" w:rsidP="00513F47">
                            <w:pPr>
                              <w:pStyle w:val="Afzendernaam"/>
                              <w:ind w:left="708"/>
                            </w:pPr>
                          </w:p>
                          <w:p w14:paraId="219E92E1" w14:textId="77777777" w:rsidR="00D43115" w:rsidRDefault="00D43115" w:rsidP="00513F47">
                            <w:pPr>
                              <w:pStyle w:val="Afzendernaam"/>
                              <w:ind w:left="708"/>
                            </w:pPr>
                          </w:p>
                          <w:p w14:paraId="48DCA8BE" w14:textId="77777777" w:rsidR="00D43115" w:rsidRDefault="00D43115" w:rsidP="00513F47">
                            <w:pPr>
                              <w:pStyle w:val="Afzendernaam"/>
                              <w:ind w:left="708"/>
                            </w:pPr>
                          </w:p>
                          <w:p w14:paraId="3770E4E3" w14:textId="77777777" w:rsidR="00D43115" w:rsidRDefault="00D43115" w:rsidP="00513F47">
                            <w:pPr>
                              <w:pStyle w:val="Afzendernaam"/>
                              <w:ind w:left="708"/>
                            </w:pPr>
                          </w:p>
                          <w:p w14:paraId="21A4260E" w14:textId="77777777" w:rsidR="00D43115" w:rsidRDefault="00D43115" w:rsidP="00513F47">
                            <w:pPr>
                              <w:pStyle w:val="Afzendernaam"/>
                              <w:ind w:left="708"/>
                            </w:pPr>
                          </w:p>
                          <w:p w14:paraId="5D190D7E" w14:textId="77777777" w:rsidR="00D43115" w:rsidRDefault="00D43115" w:rsidP="00513F47">
                            <w:pPr>
                              <w:pStyle w:val="Afzendernaam"/>
                              <w:ind w:left="708"/>
                            </w:pPr>
                          </w:p>
                          <w:p w14:paraId="28EFB478" w14:textId="77777777" w:rsidR="00D43115" w:rsidRDefault="00D43115" w:rsidP="00513F47">
                            <w:pPr>
                              <w:pStyle w:val="Afzendernaam"/>
                              <w:ind w:left="708"/>
                            </w:pPr>
                          </w:p>
                          <w:p w14:paraId="4D761B34" w14:textId="77777777" w:rsidR="00D43115" w:rsidRDefault="00D43115" w:rsidP="00513F47">
                            <w:pPr>
                              <w:pStyle w:val="Afzendernaam"/>
                              <w:ind w:left="708"/>
                            </w:pPr>
                          </w:p>
                          <w:p w14:paraId="6FE44FB7" w14:textId="77777777" w:rsidR="00D43115" w:rsidRDefault="00D43115" w:rsidP="00513F47">
                            <w:pPr>
                              <w:pStyle w:val="Afzendernaam"/>
                              <w:ind w:left="708"/>
                            </w:pPr>
                          </w:p>
                          <w:p w14:paraId="569F0B12" w14:textId="77777777" w:rsidR="00D43115" w:rsidRDefault="00D43115" w:rsidP="00513F47">
                            <w:pPr>
                              <w:pStyle w:val="Afzendernaam"/>
                              <w:ind w:left="708"/>
                            </w:pPr>
                          </w:p>
                          <w:p w14:paraId="7DA95AA6" w14:textId="77777777" w:rsidR="00D43115" w:rsidRDefault="00D43115" w:rsidP="00513F47">
                            <w:pPr>
                              <w:pStyle w:val="Afzendernaam"/>
                              <w:ind w:left="708"/>
                            </w:pPr>
                          </w:p>
                          <w:p w14:paraId="31A87A83" w14:textId="77777777" w:rsidR="00D43115" w:rsidRDefault="00D43115" w:rsidP="00513F47">
                            <w:pPr>
                              <w:pStyle w:val="Afzendernaam"/>
                              <w:ind w:left="708"/>
                            </w:pPr>
                          </w:p>
                          <w:p w14:paraId="1E9A49B8" w14:textId="77777777" w:rsidR="00D43115" w:rsidRDefault="00D43115" w:rsidP="00513F47">
                            <w:pPr>
                              <w:pStyle w:val="Afzendernaam"/>
                              <w:ind w:left="708"/>
                            </w:pPr>
                          </w:p>
                          <w:p w14:paraId="7FE5113B" w14:textId="77777777" w:rsidR="00D43115" w:rsidRDefault="00D43115" w:rsidP="00513F47">
                            <w:pPr>
                              <w:pStyle w:val="Afzendernaam"/>
                              <w:ind w:left="708"/>
                            </w:pPr>
                          </w:p>
                          <w:p w14:paraId="75444153" w14:textId="77777777" w:rsidR="00D43115" w:rsidRDefault="00D43115" w:rsidP="00513F47">
                            <w:pPr>
                              <w:pStyle w:val="Afzendernaam"/>
                              <w:ind w:left="708"/>
                            </w:pPr>
                          </w:p>
                          <w:p w14:paraId="44C12662" w14:textId="77777777" w:rsidR="00D43115" w:rsidRDefault="00D43115" w:rsidP="00513F47">
                            <w:pPr>
                              <w:pStyle w:val="Afzendernaam"/>
                              <w:ind w:left="708"/>
                            </w:pPr>
                          </w:p>
                          <w:p w14:paraId="54B5C0AC" w14:textId="77777777" w:rsidR="00D43115" w:rsidRDefault="00D43115" w:rsidP="00513F47">
                            <w:pPr>
                              <w:pStyle w:val="Afzendernaam"/>
                              <w:ind w:left="708"/>
                            </w:pPr>
                          </w:p>
                          <w:p w14:paraId="76DF625F" w14:textId="77777777" w:rsidR="00D43115" w:rsidRDefault="00D43115" w:rsidP="00513F47">
                            <w:pPr>
                              <w:pStyle w:val="Afzendernaam"/>
                              <w:ind w:left="708"/>
                            </w:pPr>
                          </w:p>
                          <w:p w14:paraId="75810A68" w14:textId="77777777" w:rsidR="00D43115" w:rsidRDefault="00D43115" w:rsidP="00513F47">
                            <w:pPr>
                              <w:pStyle w:val="Afzendernaam"/>
                              <w:ind w:left="708"/>
                            </w:pPr>
                          </w:p>
                          <w:p w14:paraId="71EB5FAD" w14:textId="77777777" w:rsidR="00D43115" w:rsidRDefault="00D43115" w:rsidP="00513F47">
                            <w:pPr>
                              <w:pStyle w:val="Afzendernaam"/>
                              <w:ind w:left="708"/>
                            </w:pPr>
                          </w:p>
                          <w:p w14:paraId="1D4F64B0" w14:textId="77777777" w:rsidR="00D43115" w:rsidRDefault="00D43115" w:rsidP="00513F47">
                            <w:pPr>
                              <w:pStyle w:val="Afzendernaam"/>
                              <w:ind w:left="708"/>
                            </w:pPr>
                          </w:p>
                          <w:p w14:paraId="66AB239E" w14:textId="77777777" w:rsidR="00D43115" w:rsidRDefault="00D43115" w:rsidP="00513F47">
                            <w:pPr>
                              <w:pStyle w:val="Afzendernaam"/>
                              <w:ind w:left="708"/>
                            </w:pPr>
                          </w:p>
                          <w:p w14:paraId="2A9D2720" w14:textId="77777777" w:rsidR="00D43115" w:rsidRDefault="00D43115" w:rsidP="00513F47">
                            <w:pPr>
                              <w:pStyle w:val="Afzendernaam"/>
                              <w:ind w:left="708"/>
                            </w:pPr>
                          </w:p>
                          <w:p w14:paraId="15DB4594" w14:textId="3817C076" w:rsidR="00D43115" w:rsidRPr="0086078F" w:rsidRDefault="00D43115" w:rsidP="00513F47">
                            <w:pPr>
                              <w:pStyle w:val="Afzendernaam"/>
                              <w:ind w:left="708"/>
                            </w:pPr>
                            <w:r w:rsidRPr="00953D92">
                              <w:t>Gemeente</w:t>
                            </w:r>
                            <w:r w:rsidRPr="0086078F">
                              <w:t xml:space="preserve"> Hoorn</w:t>
                            </w:r>
                          </w:p>
                          <w:p w14:paraId="1808F82A" w14:textId="77777777" w:rsidR="00D43115" w:rsidRPr="00513F47" w:rsidRDefault="00D43115" w:rsidP="00513F47">
                            <w:pPr>
                              <w:pStyle w:val="Afzendernaam"/>
                              <w:ind w:left="708"/>
                              <w:rPr>
                                <w:b w:val="0"/>
                                <w:bCs/>
                              </w:rPr>
                            </w:pPr>
                            <w:r w:rsidRPr="00513F47">
                              <w:rPr>
                                <w:b w:val="0"/>
                                <w:bCs/>
                              </w:rPr>
                              <w:t>Nieuwe Steen 1</w:t>
                            </w:r>
                          </w:p>
                          <w:p w14:paraId="2B251BFB" w14:textId="77777777" w:rsidR="00D43115" w:rsidRPr="00513F47" w:rsidRDefault="00D43115" w:rsidP="00513F47">
                            <w:pPr>
                              <w:pStyle w:val="Afzendernaam"/>
                              <w:ind w:left="708"/>
                              <w:rPr>
                                <w:b w:val="0"/>
                                <w:bCs/>
                              </w:rPr>
                            </w:pPr>
                            <w:r w:rsidRPr="00513F47">
                              <w:rPr>
                                <w:b w:val="0"/>
                                <w:bCs/>
                              </w:rPr>
                              <w:t>Postbus 603</w:t>
                            </w:r>
                          </w:p>
                          <w:p w14:paraId="49AF32EA" w14:textId="77777777" w:rsidR="00D43115" w:rsidRPr="00513F47" w:rsidRDefault="00D43115" w:rsidP="00513F47">
                            <w:pPr>
                              <w:pStyle w:val="Afzendernaam"/>
                              <w:ind w:left="708"/>
                              <w:rPr>
                                <w:b w:val="0"/>
                                <w:bCs/>
                              </w:rPr>
                            </w:pPr>
                            <w:r w:rsidRPr="00513F47">
                              <w:rPr>
                                <w:b w:val="0"/>
                                <w:bCs/>
                              </w:rPr>
                              <w:t>1620 AR Hoorn</w:t>
                            </w:r>
                          </w:p>
                          <w:p w14:paraId="614126D4" w14:textId="77777777" w:rsidR="00D43115" w:rsidRPr="00513F47" w:rsidRDefault="00D43115" w:rsidP="00513F47">
                            <w:pPr>
                              <w:pStyle w:val="Afzendernaam"/>
                              <w:ind w:left="708"/>
                              <w:rPr>
                                <w:b w:val="0"/>
                                <w:bCs/>
                              </w:rPr>
                            </w:pPr>
                            <w:r w:rsidRPr="00513F47">
                              <w:rPr>
                                <w:b w:val="0"/>
                                <w:bCs/>
                              </w:rPr>
                              <w:t>T 0229 25 22 00</w:t>
                            </w:r>
                          </w:p>
                          <w:p w14:paraId="1B7B7B78" w14:textId="77777777" w:rsidR="00D43115" w:rsidRPr="00513F47" w:rsidRDefault="00D43115" w:rsidP="00513F47">
                            <w:pPr>
                              <w:pStyle w:val="Afzendernaam"/>
                              <w:ind w:left="708"/>
                              <w:rPr>
                                <w:b w:val="0"/>
                                <w:bCs/>
                              </w:rPr>
                            </w:pPr>
                            <w:r w:rsidRPr="00513F47">
                              <w:rPr>
                                <w:b w:val="0"/>
                                <w:bCs/>
                              </w:rPr>
                              <w:t>www.hoorn.nl</w:t>
                            </w:r>
                          </w:p>
                          <w:p w14:paraId="6B3C6602" w14:textId="77777777" w:rsidR="00D43115" w:rsidRPr="00513F47" w:rsidRDefault="00D43115" w:rsidP="00513F47">
                            <w:pPr>
                              <w:pStyle w:val="Afzendergegevens"/>
                              <w:rPr>
                                <w:bCs/>
                              </w:rPr>
                            </w:pPr>
                          </w:p>
                          <w:p w14:paraId="279F9EAF" w14:textId="77777777" w:rsidR="00D43115" w:rsidRDefault="00D43115" w:rsidP="00513F4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395944" id="Rechthoek 2" o:spid="_x0000_s1026" style="position:absolute;margin-left:25.4pt;margin-top:-25.5pt;width:544.25pt;height:79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" fillcolor="#ca464c" stroked="f" strokeweight="2pt">
                <v:textbox>
                  <w:txbxContent>
                    <w:p w14:paraId="0A50ACA3" w14:textId="77777777" w:rsidR="00D43115" w:rsidRDefault="00D43115" w:rsidP="00513F47">
                      <w:pPr>
                        <w:pStyle w:val="Afzendernaam"/>
                        <w:ind w:left="708"/>
                      </w:pPr>
                    </w:p>
                    <w:p w14:paraId="6715418D" w14:textId="77777777" w:rsidR="00D43115" w:rsidRDefault="00D43115" w:rsidP="00513F47">
                      <w:pPr>
                        <w:pStyle w:val="Afzendernaam"/>
                        <w:ind w:left="708"/>
                      </w:pPr>
                    </w:p>
                    <w:p w14:paraId="548B474B" w14:textId="77777777" w:rsidR="00D43115" w:rsidRDefault="00D43115" w:rsidP="00513F47">
                      <w:pPr>
                        <w:pStyle w:val="Afzendernaam"/>
                        <w:ind w:left="708"/>
                      </w:pPr>
                    </w:p>
                    <w:p w14:paraId="55A14FE6" w14:textId="77777777" w:rsidR="00D43115" w:rsidRDefault="00D43115" w:rsidP="00513F47">
                      <w:pPr>
                        <w:pStyle w:val="Afzendernaam"/>
                        <w:ind w:left="708"/>
                      </w:pPr>
                    </w:p>
                    <w:p w14:paraId="0F978CC1" w14:textId="77777777" w:rsidR="00D43115" w:rsidRDefault="00D43115" w:rsidP="00513F47">
                      <w:pPr>
                        <w:pStyle w:val="Afzendernaam"/>
                        <w:ind w:left="708"/>
                      </w:pPr>
                    </w:p>
                    <w:p w14:paraId="285F775B" w14:textId="77777777" w:rsidR="00D43115" w:rsidRDefault="00D43115" w:rsidP="00513F47">
                      <w:pPr>
                        <w:pStyle w:val="Afzendernaam"/>
                        <w:ind w:left="708"/>
                      </w:pPr>
                    </w:p>
                    <w:p w14:paraId="7E0902C2" w14:textId="77777777" w:rsidR="00D43115" w:rsidRDefault="00D43115" w:rsidP="00513F47">
                      <w:pPr>
                        <w:pStyle w:val="Afzendernaam"/>
                        <w:ind w:left="708"/>
                      </w:pPr>
                    </w:p>
                    <w:p w14:paraId="24E4F58A" w14:textId="77777777" w:rsidR="00D43115" w:rsidRDefault="00D43115" w:rsidP="00513F47">
                      <w:pPr>
                        <w:pStyle w:val="Afzendernaam"/>
                        <w:ind w:left="708"/>
                      </w:pPr>
                    </w:p>
                    <w:p w14:paraId="09F956D0" w14:textId="77777777" w:rsidR="00D43115" w:rsidRDefault="00D43115" w:rsidP="00513F47">
                      <w:pPr>
                        <w:pStyle w:val="Afzendernaam"/>
                        <w:ind w:left="708"/>
                      </w:pPr>
                    </w:p>
                    <w:p w14:paraId="38864F18" w14:textId="77777777" w:rsidR="00D43115" w:rsidRDefault="00D43115" w:rsidP="00513F47">
                      <w:pPr>
                        <w:pStyle w:val="Afzendernaam"/>
                        <w:ind w:left="708"/>
                      </w:pPr>
                    </w:p>
                    <w:p w14:paraId="1B15EA43" w14:textId="77777777" w:rsidR="00D43115" w:rsidRDefault="00D43115" w:rsidP="00513F47">
                      <w:pPr>
                        <w:pStyle w:val="Afzendernaam"/>
                        <w:ind w:left="708"/>
                      </w:pPr>
                    </w:p>
                    <w:p w14:paraId="5E4A9C5D" w14:textId="77777777" w:rsidR="00D43115" w:rsidRDefault="00D43115" w:rsidP="00513F47">
                      <w:pPr>
                        <w:pStyle w:val="Afzendernaam"/>
                        <w:ind w:left="708"/>
                      </w:pPr>
                    </w:p>
                    <w:p w14:paraId="1319619D" w14:textId="77777777" w:rsidR="00D43115" w:rsidRDefault="00D43115" w:rsidP="00513F47">
                      <w:pPr>
                        <w:pStyle w:val="Afzendernaam"/>
                        <w:ind w:left="708"/>
                      </w:pPr>
                    </w:p>
                    <w:p w14:paraId="2EF28E38" w14:textId="77777777" w:rsidR="00D43115" w:rsidRDefault="00D43115" w:rsidP="00513F47">
                      <w:pPr>
                        <w:pStyle w:val="Afzendernaam"/>
                        <w:ind w:left="708"/>
                      </w:pPr>
                    </w:p>
                    <w:p w14:paraId="4E533AFF" w14:textId="77777777" w:rsidR="00D43115" w:rsidRDefault="00D43115" w:rsidP="00513F47">
                      <w:pPr>
                        <w:pStyle w:val="Afzendernaam"/>
                        <w:ind w:left="708"/>
                      </w:pPr>
                    </w:p>
                    <w:p w14:paraId="6303C066" w14:textId="77777777" w:rsidR="00D43115" w:rsidRDefault="00D43115" w:rsidP="00513F47">
                      <w:pPr>
                        <w:pStyle w:val="Afzendernaam"/>
                        <w:ind w:left="708"/>
                      </w:pPr>
                    </w:p>
                    <w:p w14:paraId="44A19105" w14:textId="77777777" w:rsidR="00D43115" w:rsidRDefault="00D43115" w:rsidP="00513F47">
                      <w:pPr>
                        <w:pStyle w:val="Afzendernaam"/>
                        <w:ind w:left="708"/>
                      </w:pPr>
                    </w:p>
                    <w:p w14:paraId="413D5ED2" w14:textId="77777777" w:rsidR="00D43115" w:rsidRDefault="00D43115" w:rsidP="00513F47">
                      <w:pPr>
                        <w:pStyle w:val="Afzendernaam"/>
                        <w:ind w:left="708"/>
                      </w:pPr>
                    </w:p>
                    <w:p w14:paraId="0E4D85E0" w14:textId="77777777" w:rsidR="00D43115" w:rsidRDefault="00D43115" w:rsidP="00513F47">
                      <w:pPr>
                        <w:pStyle w:val="Afzendernaam"/>
                        <w:ind w:left="708"/>
                      </w:pPr>
                    </w:p>
                    <w:p w14:paraId="20783C04" w14:textId="77777777" w:rsidR="00D43115" w:rsidRDefault="00D43115" w:rsidP="00513F47">
                      <w:pPr>
                        <w:pStyle w:val="Afzendernaam"/>
                        <w:ind w:left="708"/>
                      </w:pPr>
                    </w:p>
                    <w:p w14:paraId="6A436299" w14:textId="77777777" w:rsidR="00D43115" w:rsidRDefault="00D43115" w:rsidP="00513F47">
                      <w:pPr>
                        <w:pStyle w:val="Afzendernaam"/>
                        <w:ind w:left="708"/>
                      </w:pPr>
                    </w:p>
                    <w:p w14:paraId="63988270" w14:textId="77777777" w:rsidR="00D43115" w:rsidRDefault="00D43115" w:rsidP="00513F47">
                      <w:pPr>
                        <w:pStyle w:val="Afzendernaam"/>
                        <w:ind w:left="708"/>
                      </w:pPr>
                    </w:p>
                    <w:p w14:paraId="67CDFF11" w14:textId="77777777" w:rsidR="00D43115" w:rsidRDefault="00D43115" w:rsidP="00513F47">
                      <w:pPr>
                        <w:pStyle w:val="Afzendernaam"/>
                        <w:ind w:left="708"/>
                      </w:pPr>
                    </w:p>
                    <w:p w14:paraId="45A4618B" w14:textId="77777777" w:rsidR="00D43115" w:rsidRDefault="00D43115" w:rsidP="00513F47">
                      <w:pPr>
                        <w:pStyle w:val="Afzendernaam"/>
                        <w:ind w:left="708"/>
                      </w:pPr>
                    </w:p>
                    <w:p w14:paraId="4CB498E6" w14:textId="77777777" w:rsidR="00D43115" w:rsidRDefault="00D43115" w:rsidP="00513F47">
                      <w:pPr>
                        <w:pStyle w:val="Afzendernaam"/>
                        <w:ind w:left="708"/>
                      </w:pPr>
                    </w:p>
                    <w:p w14:paraId="489B2A4D" w14:textId="77777777" w:rsidR="00D43115" w:rsidRDefault="00D43115" w:rsidP="00513F47">
                      <w:pPr>
                        <w:pStyle w:val="Afzendernaam"/>
                        <w:ind w:left="708"/>
                      </w:pPr>
                    </w:p>
                    <w:p w14:paraId="33BFE81F" w14:textId="77777777" w:rsidR="00D43115" w:rsidRDefault="00D43115" w:rsidP="00513F47">
                      <w:pPr>
                        <w:pStyle w:val="Afzendernaam"/>
                        <w:ind w:left="708"/>
                      </w:pPr>
                    </w:p>
                    <w:p w14:paraId="401DA33A" w14:textId="77777777" w:rsidR="00D43115" w:rsidRDefault="00D43115" w:rsidP="00513F47">
                      <w:pPr>
                        <w:pStyle w:val="Afzendernaam"/>
                        <w:ind w:left="708"/>
                      </w:pPr>
                    </w:p>
                    <w:p w14:paraId="77F5D204" w14:textId="77777777" w:rsidR="00D43115" w:rsidRDefault="00D43115" w:rsidP="00513F47">
                      <w:pPr>
                        <w:pStyle w:val="Afzendernaam"/>
                        <w:ind w:left="708"/>
                      </w:pPr>
                    </w:p>
                    <w:p w14:paraId="0F932973" w14:textId="77777777" w:rsidR="00D43115" w:rsidRDefault="00D43115" w:rsidP="00513F47">
                      <w:pPr>
                        <w:pStyle w:val="Afzendernaam"/>
                        <w:ind w:left="708"/>
                      </w:pPr>
                    </w:p>
                    <w:p w14:paraId="1D6ED621" w14:textId="77777777" w:rsidR="00D43115" w:rsidRDefault="00D43115" w:rsidP="00513F47">
                      <w:pPr>
                        <w:pStyle w:val="Afzendernaam"/>
                        <w:ind w:left="708"/>
                      </w:pPr>
                    </w:p>
                    <w:p w14:paraId="04FA94A6" w14:textId="77777777" w:rsidR="00D43115" w:rsidRDefault="00D43115" w:rsidP="00513F47">
                      <w:pPr>
                        <w:pStyle w:val="Afzendernaam"/>
                        <w:ind w:left="708"/>
                      </w:pPr>
                    </w:p>
                    <w:p w14:paraId="219E92E1" w14:textId="77777777" w:rsidR="00D43115" w:rsidRDefault="00D43115" w:rsidP="00513F47">
                      <w:pPr>
                        <w:pStyle w:val="Afzendernaam"/>
                        <w:ind w:left="708"/>
                      </w:pPr>
                    </w:p>
                    <w:p w14:paraId="48DCA8BE" w14:textId="77777777" w:rsidR="00D43115" w:rsidRDefault="00D43115" w:rsidP="00513F47">
                      <w:pPr>
                        <w:pStyle w:val="Afzendernaam"/>
                        <w:ind w:left="708"/>
                      </w:pPr>
                    </w:p>
                    <w:p w14:paraId="3770E4E3" w14:textId="77777777" w:rsidR="00D43115" w:rsidRDefault="00D43115" w:rsidP="00513F47">
                      <w:pPr>
                        <w:pStyle w:val="Afzendernaam"/>
                        <w:ind w:left="708"/>
                      </w:pPr>
                    </w:p>
                    <w:p w14:paraId="21A4260E" w14:textId="77777777" w:rsidR="00D43115" w:rsidRDefault="00D43115" w:rsidP="00513F47">
                      <w:pPr>
                        <w:pStyle w:val="Afzendernaam"/>
                        <w:ind w:left="708"/>
                      </w:pPr>
                    </w:p>
                    <w:p w14:paraId="5D190D7E" w14:textId="77777777" w:rsidR="00D43115" w:rsidRDefault="00D43115" w:rsidP="00513F47">
                      <w:pPr>
                        <w:pStyle w:val="Afzendernaam"/>
                        <w:ind w:left="708"/>
                      </w:pPr>
                    </w:p>
                    <w:p w14:paraId="28EFB478" w14:textId="77777777" w:rsidR="00D43115" w:rsidRDefault="00D43115" w:rsidP="00513F47">
                      <w:pPr>
                        <w:pStyle w:val="Afzendernaam"/>
                        <w:ind w:left="708"/>
                      </w:pPr>
                    </w:p>
                    <w:p w14:paraId="4D761B34" w14:textId="77777777" w:rsidR="00D43115" w:rsidRDefault="00D43115" w:rsidP="00513F47">
                      <w:pPr>
                        <w:pStyle w:val="Afzendernaam"/>
                        <w:ind w:left="708"/>
                      </w:pPr>
                    </w:p>
                    <w:p w14:paraId="6FE44FB7" w14:textId="77777777" w:rsidR="00D43115" w:rsidRDefault="00D43115" w:rsidP="00513F47">
                      <w:pPr>
                        <w:pStyle w:val="Afzendernaam"/>
                        <w:ind w:left="708"/>
                      </w:pPr>
                    </w:p>
                    <w:p w14:paraId="569F0B12" w14:textId="77777777" w:rsidR="00D43115" w:rsidRDefault="00D43115" w:rsidP="00513F47">
                      <w:pPr>
                        <w:pStyle w:val="Afzendernaam"/>
                        <w:ind w:left="708"/>
                      </w:pPr>
                    </w:p>
                    <w:p w14:paraId="7DA95AA6" w14:textId="77777777" w:rsidR="00D43115" w:rsidRDefault="00D43115" w:rsidP="00513F47">
                      <w:pPr>
                        <w:pStyle w:val="Afzendernaam"/>
                        <w:ind w:left="708"/>
                      </w:pPr>
                    </w:p>
                    <w:p w14:paraId="31A87A83" w14:textId="77777777" w:rsidR="00D43115" w:rsidRDefault="00D43115" w:rsidP="00513F47">
                      <w:pPr>
                        <w:pStyle w:val="Afzendernaam"/>
                        <w:ind w:left="708"/>
                      </w:pPr>
                    </w:p>
                    <w:p w14:paraId="1E9A49B8" w14:textId="77777777" w:rsidR="00D43115" w:rsidRDefault="00D43115" w:rsidP="00513F47">
                      <w:pPr>
                        <w:pStyle w:val="Afzendernaam"/>
                        <w:ind w:left="708"/>
                      </w:pPr>
                    </w:p>
                    <w:p w14:paraId="7FE5113B" w14:textId="77777777" w:rsidR="00D43115" w:rsidRDefault="00D43115" w:rsidP="00513F47">
                      <w:pPr>
                        <w:pStyle w:val="Afzendernaam"/>
                        <w:ind w:left="708"/>
                      </w:pPr>
                    </w:p>
                    <w:p w14:paraId="75444153" w14:textId="77777777" w:rsidR="00D43115" w:rsidRDefault="00D43115" w:rsidP="00513F47">
                      <w:pPr>
                        <w:pStyle w:val="Afzendernaam"/>
                        <w:ind w:left="708"/>
                      </w:pPr>
                    </w:p>
                    <w:p w14:paraId="44C12662" w14:textId="77777777" w:rsidR="00D43115" w:rsidRDefault="00D43115" w:rsidP="00513F47">
                      <w:pPr>
                        <w:pStyle w:val="Afzendernaam"/>
                        <w:ind w:left="708"/>
                      </w:pPr>
                    </w:p>
                    <w:p w14:paraId="54B5C0AC" w14:textId="77777777" w:rsidR="00D43115" w:rsidRDefault="00D43115" w:rsidP="00513F47">
                      <w:pPr>
                        <w:pStyle w:val="Afzendernaam"/>
                        <w:ind w:left="708"/>
                      </w:pPr>
                    </w:p>
                    <w:p w14:paraId="76DF625F" w14:textId="77777777" w:rsidR="00D43115" w:rsidRDefault="00D43115" w:rsidP="00513F47">
                      <w:pPr>
                        <w:pStyle w:val="Afzendernaam"/>
                        <w:ind w:left="708"/>
                      </w:pPr>
                    </w:p>
                    <w:p w14:paraId="75810A68" w14:textId="77777777" w:rsidR="00D43115" w:rsidRDefault="00D43115" w:rsidP="00513F47">
                      <w:pPr>
                        <w:pStyle w:val="Afzendernaam"/>
                        <w:ind w:left="708"/>
                      </w:pPr>
                    </w:p>
                    <w:p w14:paraId="71EB5FAD" w14:textId="77777777" w:rsidR="00D43115" w:rsidRDefault="00D43115" w:rsidP="00513F47">
                      <w:pPr>
                        <w:pStyle w:val="Afzendernaam"/>
                        <w:ind w:left="708"/>
                      </w:pPr>
                    </w:p>
                    <w:p w14:paraId="1D4F64B0" w14:textId="77777777" w:rsidR="00D43115" w:rsidRDefault="00D43115" w:rsidP="00513F47">
                      <w:pPr>
                        <w:pStyle w:val="Afzendernaam"/>
                        <w:ind w:left="708"/>
                      </w:pPr>
                    </w:p>
                    <w:p w14:paraId="66AB239E" w14:textId="77777777" w:rsidR="00D43115" w:rsidRDefault="00D43115" w:rsidP="00513F47">
                      <w:pPr>
                        <w:pStyle w:val="Afzendernaam"/>
                        <w:ind w:left="708"/>
                      </w:pPr>
                    </w:p>
                    <w:p w14:paraId="2A9D2720" w14:textId="77777777" w:rsidR="00D43115" w:rsidRDefault="00D43115" w:rsidP="00513F47">
                      <w:pPr>
                        <w:pStyle w:val="Afzendernaam"/>
                        <w:ind w:left="708"/>
                      </w:pPr>
                    </w:p>
                    <w:p w14:paraId="15DB4594" w14:textId="3817C076" w:rsidR="00D43115" w:rsidRPr="0086078F" w:rsidRDefault="00D43115" w:rsidP="00513F47">
                      <w:pPr>
                        <w:pStyle w:val="Afzendernaam"/>
                        <w:ind w:left="708"/>
                      </w:pPr>
                      <w:r w:rsidRPr="00953D92">
                        <w:t>Gemeente</w:t>
                      </w:r>
                      <w:r w:rsidRPr="0086078F">
                        <w:t xml:space="preserve"> Hoorn</w:t>
                      </w:r>
                    </w:p>
                    <w:p w14:paraId="1808F82A" w14:textId="77777777" w:rsidR="00D43115" w:rsidRPr="00513F47" w:rsidRDefault="00D43115" w:rsidP="00513F47">
                      <w:pPr>
                        <w:pStyle w:val="Afzendernaam"/>
                        <w:ind w:left="708"/>
                        <w:rPr>
                          <w:b w:val="0"/>
                          <w:bCs/>
                        </w:rPr>
                      </w:pPr>
                      <w:r w:rsidRPr="00513F47">
                        <w:rPr>
                          <w:b w:val="0"/>
                          <w:bCs/>
                        </w:rPr>
                        <w:t>Nieuwe Steen 1</w:t>
                      </w:r>
                    </w:p>
                    <w:p w14:paraId="2B251BFB" w14:textId="77777777" w:rsidR="00D43115" w:rsidRPr="00513F47" w:rsidRDefault="00D43115" w:rsidP="00513F47">
                      <w:pPr>
                        <w:pStyle w:val="Afzendernaam"/>
                        <w:ind w:left="708"/>
                        <w:rPr>
                          <w:b w:val="0"/>
                          <w:bCs/>
                        </w:rPr>
                      </w:pPr>
                      <w:r w:rsidRPr="00513F47">
                        <w:rPr>
                          <w:b w:val="0"/>
                          <w:bCs/>
                        </w:rPr>
                        <w:t>Postbus 603</w:t>
                      </w:r>
                    </w:p>
                    <w:p w14:paraId="49AF32EA" w14:textId="77777777" w:rsidR="00D43115" w:rsidRPr="00513F47" w:rsidRDefault="00D43115" w:rsidP="00513F47">
                      <w:pPr>
                        <w:pStyle w:val="Afzendernaam"/>
                        <w:ind w:left="708"/>
                        <w:rPr>
                          <w:b w:val="0"/>
                          <w:bCs/>
                        </w:rPr>
                      </w:pPr>
                      <w:r w:rsidRPr="00513F47">
                        <w:rPr>
                          <w:b w:val="0"/>
                          <w:bCs/>
                        </w:rPr>
                        <w:t>1620 AR Hoorn</w:t>
                      </w:r>
                    </w:p>
                    <w:p w14:paraId="614126D4" w14:textId="77777777" w:rsidR="00D43115" w:rsidRPr="00513F47" w:rsidRDefault="00D43115" w:rsidP="00513F47">
                      <w:pPr>
                        <w:pStyle w:val="Afzendernaam"/>
                        <w:ind w:left="708"/>
                        <w:rPr>
                          <w:b w:val="0"/>
                          <w:bCs/>
                        </w:rPr>
                      </w:pPr>
                      <w:r w:rsidRPr="00513F47">
                        <w:rPr>
                          <w:b w:val="0"/>
                          <w:bCs/>
                        </w:rPr>
                        <w:t>T 0229 25 22 00</w:t>
                      </w:r>
                    </w:p>
                    <w:p w14:paraId="1B7B7B78" w14:textId="77777777" w:rsidR="00D43115" w:rsidRPr="00513F47" w:rsidRDefault="00D43115" w:rsidP="00513F47">
                      <w:pPr>
                        <w:pStyle w:val="Afzendernaam"/>
                        <w:ind w:left="708"/>
                        <w:rPr>
                          <w:b w:val="0"/>
                          <w:bCs/>
                        </w:rPr>
                      </w:pPr>
                      <w:r w:rsidRPr="00513F47">
                        <w:rPr>
                          <w:b w:val="0"/>
                          <w:bCs/>
                        </w:rPr>
                        <w:t>www.hoorn.nl</w:t>
                      </w:r>
                    </w:p>
                    <w:p w14:paraId="6B3C6602" w14:textId="77777777" w:rsidR="00D43115" w:rsidRPr="00513F47" w:rsidRDefault="00D43115" w:rsidP="00513F47">
                      <w:pPr>
                        <w:pStyle w:val="Afzendergegevens"/>
                        <w:rPr>
                          <w:bCs/>
                        </w:rPr>
                      </w:pPr>
                    </w:p>
                    <w:p w14:paraId="279F9EAF" w14:textId="77777777" w:rsidR="00D43115" w:rsidRDefault="00D43115" w:rsidP="00513F47">
                      <w:pPr>
                        <w:jc w:val="center"/>
                      </w:pPr>
                    </w:p>
                  </w:txbxContent>
                </v:textbox>
                <w10:wrap anchorx="page" anchory="margin"/>
              </v:rect>
            </w:pict>
          </mc:Fallback>
        </mc:AlternateContent>
      </w:r>
    </w:p>
    <w:sectPr w:rsidR="00DA70E8" w:rsidRPr="00DA70E8" w:rsidSect="00513F47">
      <w:type w:val="evenPage"/>
      <w:pgSz w:w="11906" w:h="16838" w:code="9"/>
      <w:pgMar w:top="1066" w:right="1021" w:bottom="794" w:left="1588" w:header="709"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F2E0" w14:textId="77777777" w:rsidR="00AC10F8" w:rsidRDefault="00AC10F8" w:rsidP="007E34DB">
      <w:r>
        <w:separator/>
      </w:r>
    </w:p>
  </w:endnote>
  <w:endnote w:type="continuationSeparator" w:id="0">
    <w:p w14:paraId="6B1A28D2" w14:textId="77777777" w:rsidR="00AC10F8" w:rsidRDefault="00AC10F8" w:rsidP="007E34DB">
      <w:r>
        <w:continuationSeparator/>
      </w:r>
    </w:p>
  </w:endnote>
  <w:endnote w:type="continuationNotice" w:id="1">
    <w:p w14:paraId="4FF57874" w14:textId="77777777" w:rsidR="00AC10F8" w:rsidRDefault="00AC10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C5" w14:textId="77777777" w:rsidR="00D43115" w:rsidRPr="0086078F" w:rsidRDefault="00D43115" w:rsidP="007E34DB">
    <w:pPr>
      <w:pStyle w:val="Afzendernaam"/>
    </w:pPr>
    <w:r w:rsidRPr="00953D92">
      <w:t>Gemeente</w:t>
    </w:r>
    <w:r w:rsidRPr="0086078F">
      <w:t xml:space="preserve"> Hoorn</w:t>
    </w:r>
  </w:p>
  <w:p w14:paraId="5F11D4C6" w14:textId="77777777" w:rsidR="00D43115" w:rsidRPr="0086078F" w:rsidRDefault="00D43115" w:rsidP="007E34DB">
    <w:pPr>
      <w:pStyle w:val="Afzendergegevens"/>
    </w:pPr>
    <w:r w:rsidRPr="0086078F">
      <w:t>Nieuwe Steen 1</w:t>
    </w:r>
  </w:p>
  <w:p w14:paraId="5F11D4C7" w14:textId="77777777" w:rsidR="00D43115" w:rsidRPr="0086078F" w:rsidRDefault="00D43115" w:rsidP="007E34DB">
    <w:pPr>
      <w:pStyle w:val="Afzendergegevens"/>
    </w:pPr>
    <w:r w:rsidRPr="0086078F">
      <w:t>Postbus 603</w:t>
    </w:r>
  </w:p>
  <w:p w14:paraId="5F11D4C8" w14:textId="77777777" w:rsidR="00D43115" w:rsidRPr="0086078F" w:rsidRDefault="00D43115" w:rsidP="007E34DB">
    <w:pPr>
      <w:pStyle w:val="Afzendergegevens"/>
    </w:pPr>
    <w:r w:rsidRPr="0086078F">
      <w:t>1620 AR Hoorn</w:t>
    </w:r>
  </w:p>
  <w:p w14:paraId="5F11D4C9" w14:textId="77777777" w:rsidR="00D43115" w:rsidRPr="0086078F" w:rsidRDefault="00D43115" w:rsidP="007E34DB">
    <w:pPr>
      <w:pStyle w:val="Afzendergegevens"/>
    </w:pPr>
    <w:r w:rsidRPr="0086078F">
      <w:t>T 0229 25 22 00</w:t>
    </w:r>
  </w:p>
  <w:p w14:paraId="5F11D4CA" w14:textId="77777777" w:rsidR="00D43115" w:rsidRDefault="00D43115" w:rsidP="007E34DB">
    <w:pPr>
      <w:pStyle w:val="Afzendergegevens"/>
    </w:pPr>
    <w:r w:rsidRPr="0086078F">
      <w:t>www.hoorn.nl</w:t>
    </w:r>
  </w:p>
  <w:p w14:paraId="5F11D4CB" w14:textId="77777777" w:rsidR="00D43115" w:rsidRDefault="00D43115" w:rsidP="007E34DB">
    <w:pPr>
      <w:pStyle w:val="Afzendergegevens"/>
    </w:pPr>
  </w:p>
  <w:p w14:paraId="5F11D4CC" w14:textId="77777777" w:rsidR="00D43115" w:rsidRDefault="00D43115" w:rsidP="007E34DB">
    <w:pPr>
      <w:pStyle w:val="Afzendergegeven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CD" w14:textId="77777777" w:rsidR="00D43115" w:rsidRPr="00BC1350" w:rsidRDefault="00D43115" w:rsidP="007E34DB">
    <w:pPr>
      <w:pStyle w:val="Voettekst"/>
    </w:pPr>
    <w:r>
      <w:tab/>
    </w:r>
    <w:r>
      <w:tab/>
    </w:r>
    <w:r>
      <w:fldChar w:fldCharType="begin"/>
    </w:r>
    <w:r>
      <w:instrText xml:space="preserve"> PAGE  \* Arabic  \* MERGEFORMAT </w:instrText>
    </w:r>
    <w:r>
      <w:fldChar w:fldCharType="separate"/>
    </w:r>
    <w:r>
      <w:rPr>
        <w:noProof/>
      </w:rPr>
      <w:t>5</w:t>
    </w:r>
    <w:r>
      <w:fldChar w:fldCharType="end"/>
    </w:r>
    <w:r>
      <w:t>/</w:t>
    </w:r>
    <w:fldSimple w:instr="NUMPAGES   \* MERGEFORMAT">
      <w:r>
        <w:rPr>
          <w:noProof/>
        </w:rPr>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F0345" w14:textId="171D0033" w:rsidR="00D43115" w:rsidRDefault="00D43115" w:rsidP="005428DF">
    <w:pPr>
      <w:pStyle w:val="Voettekst"/>
      <w:jc w:val="right"/>
    </w:pPr>
    <w:r>
      <w:t>Versie 202101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single" w:sz="8" w:space="0" w:color="CA464C"/>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D43115" w:rsidRPr="00BC115D" w14:paraId="23D6B5B4" w14:textId="77777777" w:rsidTr="00513F47">
      <w:tc>
        <w:tcPr>
          <w:tcW w:w="8647" w:type="dxa"/>
        </w:tcPr>
        <w:p w14:paraId="477814B7" w14:textId="46FEB514" w:rsidR="00D43115" w:rsidRPr="00BC115D" w:rsidRDefault="00AC10F8" w:rsidP="00B946EB">
          <w:pPr>
            <w:pStyle w:val="Voettekst"/>
            <w:rPr>
              <w:noProof/>
            </w:rPr>
          </w:pPr>
          <w:fldSimple w:instr="STYLEREF  RapportTitel  \* MERGEFORMAT">
            <w:r w:rsidR="009601EA">
              <w:rPr>
                <w:noProof/>
              </w:rPr>
              <w:t>Overeenkomst</w:t>
            </w:r>
          </w:fldSimple>
          <w:r w:rsidR="00D43115" w:rsidRPr="004E4089">
            <w:t xml:space="preserve"> | </w:t>
          </w:r>
          <w:fldSimple w:instr="STYLEREF  RapportSubtitel  \* MERGEFORMAT">
            <w:r w:rsidR="009601EA">
              <w:rPr>
                <w:noProof/>
              </w:rPr>
              <w:t>Vervangen Openbare Verlichting Gemeente Hoorn</w:t>
            </w:r>
          </w:fldSimple>
        </w:p>
      </w:tc>
      <w:tc>
        <w:tcPr>
          <w:tcW w:w="652" w:type="dxa"/>
        </w:tcPr>
        <w:p w14:paraId="64BF8ED0" w14:textId="77777777" w:rsidR="00D43115" w:rsidRDefault="00D43115" w:rsidP="00B946EB">
          <w:pPr>
            <w:pStyle w:val="Voettekst"/>
            <w:jc w:val="right"/>
          </w:pPr>
          <w:r w:rsidRPr="00622844">
            <w:rPr>
              <w:szCs w:val="14"/>
            </w:rPr>
            <w:fldChar w:fldCharType="begin"/>
          </w:r>
          <w:r w:rsidRPr="00622844">
            <w:rPr>
              <w:szCs w:val="14"/>
            </w:rPr>
            <w:instrText xml:space="preserve"> PAGE  \* Arabic  \* MERGEFORMAT </w:instrText>
          </w:r>
          <w:r w:rsidRPr="00622844">
            <w:rPr>
              <w:szCs w:val="14"/>
            </w:rPr>
            <w:fldChar w:fldCharType="separate"/>
          </w:r>
          <w:r>
            <w:rPr>
              <w:szCs w:val="14"/>
            </w:rPr>
            <w:t>3</w:t>
          </w:r>
          <w:r w:rsidRPr="00622844">
            <w:rPr>
              <w:szCs w:val="14"/>
            </w:rPr>
            <w:fldChar w:fldCharType="end"/>
          </w:r>
          <w:r w:rsidRPr="00622844">
            <w:rPr>
              <w:szCs w:val="14"/>
            </w:rPr>
            <w:t>/</w:t>
          </w:r>
          <w:r w:rsidRPr="00622844">
            <w:rPr>
              <w:szCs w:val="14"/>
            </w:rPr>
            <w:fldChar w:fldCharType="begin"/>
          </w:r>
          <w:r w:rsidRPr="00622844">
            <w:rPr>
              <w:szCs w:val="14"/>
            </w:rPr>
            <w:instrText>NUMPAGES   \* MERGEFORMAT</w:instrText>
          </w:r>
          <w:r w:rsidRPr="00622844">
            <w:rPr>
              <w:szCs w:val="14"/>
            </w:rPr>
            <w:fldChar w:fldCharType="separate"/>
          </w:r>
          <w:r>
            <w:rPr>
              <w:szCs w:val="14"/>
            </w:rPr>
            <w:t>12</w:t>
          </w:r>
          <w:r w:rsidRPr="00622844">
            <w:rPr>
              <w:noProof/>
              <w:szCs w:val="14"/>
            </w:rPr>
            <w:fldChar w:fldCharType="end"/>
          </w:r>
        </w:p>
      </w:tc>
    </w:tr>
  </w:tbl>
  <w:p w14:paraId="5F11D4E1" w14:textId="77777777" w:rsidR="00D43115" w:rsidRPr="00B946EB" w:rsidRDefault="00D43115" w:rsidP="00B946EB">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single" w:sz="8" w:space="0" w:color="CA464C"/>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D43115" w:rsidRPr="00BC115D" w14:paraId="5F11D4E4" w14:textId="77777777" w:rsidTr="00513F47">
      <w:tc>
        <w:tcPr>
          <w:tcW w:w="8647" w:type="dxa"/>
        </w:tcPr>
        <w:p w14:paraId="5F11D4E2" w14:textId="343512A4" w:rsidR="00D43115" w:rsidRPr="00BC115D" w:rsidRDefault="00AC10F8" w:rsidP="007E34DB">
          <w:pPr>
            <w:pStyle w:val="Voettekst"/>
            <w:rPr>
              <w:noProof/>
            </w:rPr>
          </w:pPr>
          <w:fldSimple w:instr="STYLEREF  RapportTitel  \* MERGEFORMAT">
            <w:r w:rsidR="009601EA">
              <w:rPr>
                <w:noProof/>
              </w:rPr>
              <w:t>Overeenkomst</w:t>
            </w:r>
          </w:fldSimple>
          <w:r w:rsidR="00D43115" w:rsidRPr="004E4089">
            <w:t xml:space="preserve"> | </w:t>
          </w:r>
          <w:fldSimple w:instr="STYLEREF  RapportSubtitel  \* MERGEFORMAT">
            <w:r w:rsidR="009601EA">
              <w:rPr>
                <w:noProof/>
              </w:rPr>
              <w:t>Vervangen Openbare Verlichting Gemeente Hoorn</w:t>
            </w:r>
          </w:fldSimple>
        </w:p>
      </w:tc>
      <w:tc>
        <w:tcPr>
          <w:tcW w:w="652" w:type="dxa"/>
        </w:tcPr>
        <w:p w14:paraId="5F11D4E3" w14:textId="166C499F" w:rsidR="00D43115" w:rsidRDefault="00D43115" w:rsidP="00B946EB">
          <w:pPr>
            <w:pStyle w:val="Voettekst"/>
            <w:jc w:val="right"/>
          </w:pPr>
          <w:r w:rsidRPr="00622844">
            <w:rPr>
              <w:szCs w:val="14"/>
            </w:rPr>
            <w:fldChar w:fldCharType="begin"/>
          </w:r>
          <w:r w:rsidRPr="00622844">
            <w:rPr>
              <w:szCs w:val="14"/>
            </w:rPr>
            <w:instrText xml:space="preserve"> PAGE  \* Arabic  \* MERGEFORMAT </w:instrText>
          </w:r>
          <w:r w:rsidRPr="00622844">
            <w:rPr>
              <w:szCs w:val="14"/>
            </w:rPr>
            <w:fldChar w:fldCharType="separate"/>
          </w:r>
          <w:r>
            <w:rPr>
              <w:szCs w:val="14"/>
            </w:rPr>
            <w:t>3</w:t>
          </w:r>
          <w:r w:rsidRPr="00622844">
            <w:rPr>
              <w:szCs w:val="14"/>
            </w:rPr>
            <w:fldChar w:fldCharType="end"/>
          </w:r>
          <w:r w:rsidRPr="00622844">
            <w:rPr>
              <w:szCs w:val="14"/>
            </w:rPr>
            <w:t>/</w:t>
          </w:r>
          <w:r w:rsidRPr="00622844">
            <w:rPr>
              <w:szCs w:val="14"/>
            </w:rPr>
            <w:fldChar w:fldCharType="begin"/>
          </w:r>
          <w:r w:rsidRPr="00622844">
            <w:rPr>
              <w:szCs w:val="14"/>
            </w:rPr>
            <w:instrText>NUMPAGES   \* MERGEFORMAT</w:instrText>
          </w:r>
          <w:r w:rsidRPr="00622844">
            <w:rPr>
              <w:szCs w:val="14"/>
            </w:rPr>
            <w:fldChar w:fldCharType="separate"/>
          </w:r>
          <w:r>
            <w:rPr>
              <w:szCs w:val="14"/>
            </w:rPr>
            <w:t>12</w:t>
          </w:r>
          <w:r w:rsidRPr="00622844">
            <w:rPr>
              <w:noProof/>
              <w:szCs w:val="14"/>
            </w:rPr>
            <w:fldChar w:fldCharType="end"/>
          </w:r>
        </w:p>
      </w:tc>
    </w:tr>
  </w:tbl>
  <w:p w14:paraId="5F11D4E5" w14:textId="77777777" w:rsidR="00D43115" w:rsidRPr="00D50DDC" w:rsidRDefault="00D43115" w:rsidP="007E34DB">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E8" w14:textId="77777777" w:rsidR="00D43115" w:rsidRDefault="00D43115" w:rsidP="007E34DB">
    <w:pPr>
      <w:pStyle w:val="Afzendergegevens"/>
    </w:pPr>
  </w:p>
  <w:p w14:paraId="5F11D4E9" w14:textId="77777777" w:rsidR="00D43115" w:rsidRDefault="00D43115" w:rsidP="007E34DB">
    <w:pPr>
      <w:pStyle w:val="Afzendergegevens"/>
    </w:pPr>
  </w:p>
  <w:p w14:paraId="5F11D4EA" w14:textId="77777777" w:rsidR="00D43115" w:rsidRPr="00D17014" w:rsidRDefault="00D43115" w:rsidP="007E34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5E2FE" w14:textId="77777777" w:rsidR="00AC10F8" w:rsidRDefault="00AC10F8" w:rsidP="007E34DB">
      <w:r>
        <w:separator/>
      </w:r>
    </w:p>
  </w:footnote>
  <w:footnote w:type="continuationSeparator" w:id="0">
    <w:p w14:paraId="1449C69E" w14:textId="77777777" w:rsidR="00AC10F8" w:rsidRDefault="00AC10F8" w:rsidP="007E34DB">
      <w:r>
        <w:continuationSeparator/>
      </w:r>
    </w:p>
  </w:footnote>
  <w:footnote w:type="continuationNotice" w:id="1">
    <w:p w14:paraId="7C949AFC" w14:textId="77777777" w:rsidR="00AC10F8" w:rsidRDefault="00AC10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07020" w14:textId="77777777" w:rsidR="00DB02CE" w:rsidRDefault="00DB02C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C4" w14:textId="77777777" w:rsidR="00D43115" w:rsidRDefault="00D43115" w:rsidP="007E34DB">
    <w:r>
      <w:rPr>
        <w:noProof/>
        <w:lang w:eastAsia="nl-NL"/>
      </w:rPr>
      <w:drawing>
        <wp:anchor distT="0" distB="0" distL="114300" distR="114300" simplePos="0" relativeHeight="251658240" behindDoc="1" locked="0" layoutInCell="1" allowOverlap="1" wp14:anchorId="5F11D4EB" wp14:editId="5F11D4EC">
          <wp:simplePos x="0" y="0"/>
          <wp:positionH relativeFrom="page">
            <wp:posOffset>784860</wp:posOffset>
          </wp:positionH>
          <wp:positionV relativeFrom="page">
            <wp:posOffset>97155</wp:posOffset>
          </wp:positionV>
          <wp:extent cx="1817280" cy="12816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Projecten\403_TID_HOORN_HUISSTIJL\van_tid\gemeentehoorn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7280" cy="128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CE" w14:textId="77777777" w:rsidR="00D43115" w:rsidRDefault="00D43115" w:rsidP="007E34DB">
    <w:r>
      <w:rPr>
        <w:noProof/>
        <w:lang w:eastAsia="nl-NL"/>
      </w:rPr>
      <w:drawing>
        <wp:anchor distT="0" distB="0" distL="114300" distR="114300" simplePos="0" relativeHeight="251658241" behindDoc="1" locked="0" layoutInCell="1" allowOverlap="1" wp14:anchorId="5F11D4ED" wp14:editId="5F11D4EE">
          <wp:simplePos x="0" y="0"/>
          <wp:positionH relativeFrom="page">
            <wp:posOffset>891540</wp:posOffset>
          </wp:positionH>
          <wp:positionV relativeFrom="page">
            <wp:posOffset>468630</wp:posOffset>
          </wp:positionV>
          <wp:extent cx="1619885" cy="704215"/>
          <wp:effectExtent l="0" t="0" r="0" b="635"/>
          <wp:wrapNone/>
          <wp:docPr id="8" name="Afbeelding 8" descr="R:\Projecten\403_TID_HOORN_HUISSTIJL\van_tid\Hoorn_merk-1_volledig-w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Projecten\403_TID_HOORN_HUISSTIJL\van_tid\Hoorn_merk-1_volledig-wit.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704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DF" w14:textId="77777777" w:rsidR="00D43115" w:rsidRDefault="00D43115" w:rsidP="007E34DB">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E0" w14:textId="77777777" w:rsidR="00D43115" w:rsidRPr="00D17014" w:rsidRDefault="00D43115" w:rsidP="007E34DB">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D4E6" w14:textId="77777777" w:rsidR="00D43115" w:rsidRDefault="00D43115" w:rsidP="007E34DB">
    <w:pPr>
      <w:pStyle w:val="Koptekst"/>
    </w:pPr>
  </w:p>
  <w:p w14:paraId="5F11D4E7" w14:textId="77777777" w:rsidR="00D43115" w:rsidRDefault="00D43115" w:rsidP="007E3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B70AA"/>
    <w:multiLevelType w:val="hybridMultilevel"/>
    <w:tmpl w:val="DD3614B8"/>
    <w:lvl w:ilvl="0" w:tplc="F8DE083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675AD9"/>
    <w:multiLevelType w:val="hybridMultilevel"/>
    <w:tmpl w:val="45CE57AA"/>
    <w:lvl w:ilvl="0" w:tplc="A66027B8">
      <w:start w:val="1"/>
      <w:numFmt w:val="bullet"/>
      <w:pStyle w:val="Opsomteken1"/>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6C91058"/>
    <w:multiLevelType w:val="hybridMultilevel"/>
    <w:tmpl w:val="ECD662DC"/>
    <w:lvl w:ilvl="0" w:tplc="B0D675C6">
      <w:start w:val="1"/>
      <w:numFmt w:val="decimalZero"/>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F17070"/>
    <w:multiLevelType w:val="hybridMultilevel"/>
    <w:tmpl w:val="731087D4"/>
    <w:lvl w:ilvl="0" w:tplc="04130001">
      <w:start w:val="1"/>
      <w:numFmt w:val="bullet"/>
      <w:lvlText w:val=""/>
      <w:lvlJc w:val="left"/>
      <w:pPr>
        <w:ind w:left="720" w:hanging="360"/>
      </w:pPr>
      <w:rPr>
        <w:rFonts w:ascii="Symbol" w:hAnsi="Symbol"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8E56AB"/>
    <w:multiLevelType w:val="hybridMultilevel"/>
    <w:tmpl w:val="5EAECE10"/>
    <w:lvl w:ilvl="0" w:tplc="1EEEDA06">
      <w:start w:val="1"/>
      <w:numFmt w:val="decimalZero"/>
      <w:lvlText w:val="%1."/>
      <w:lvlJc w:val="left"/>
      <w:pPr>
        <w:ind w:left="360" w:hanging="360"/>
      </w:pPr>
      <w:rPr>
        <w:rFonts w:hint="default"/>
      </w:rPr>
    </w:lvl>
    <w:lvl w:ilvl="1" w:tplc="457047BC">
      <w:numFmt w:val="bullet"/>
      <w:lvlText w:val="-"/>
      <w:lvlJc w:val="left"/>
      <w:pPr>
        <w:ind w:left="1440" w:hanging="360"/>
      </w:pPr>
      <w:rPr>
        <w:rFonts w:ascii="Meiryo" w:eastAsia="Meiryo" w:hAnsi="Meiryo" w:cs="Meiryo" w:hint="eastAsia"/>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DBF14C4"/>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73D4169"/>
    <w:multiLevelType w:val="hybridMultilevel"/>
    <w:tmpl w:val="CED6705A"/>
    <w:lvl w:ilvl="0" w:tplc="B360DE64">
      <w:start w:val="1"/>
      <w:numFmt w:val="decimal"/>
      <w:lvlText w:val="Artikel %1."/>
      <w:lvlJc w:val="left"/>
      <w:pPr>
        <w:ind w:left="360" w:hanging="360"/>
      </w:pPr>
      <w:rPr>
        <w:rFonts w:ascii="Arial" w:hAnsi="Arial" w:cs="Arial" w:hint="default"/>
        <w:b/>
        <w:i w:val="0"/>
        <w:sz w:val="20"/>
        <w:szCs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84C5BEB"/>
    <w:multiLevelType w:val="hybridMultilevel"/>
    <w:tmpl w:val="74EE44EA"/>
    <w:lvl w:ilvl="0" w:tplc="7FD6D89E">
      <w:start w:val="1"/>
      <w:numFmt w:val="decimalZero"/>
      <w:pStyle w:val="Lijstalinea"/>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BAA02A0"/>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20B45FA"/>
    <w:multiLevelType w:val="hybridMultilevel"/>
    <w:tmpl w:val="FE0A7740"/>
    <w:lvl w:ilvl="0" w:tplc="04130019">
      <w:start w:val="1"/>
      <w:numFmt w:val="low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3D266E6"/>
    <w:multiLevelType w:val="hybridMultilevel"/>
    <w:tmpl w:val="14684C12"/>
    <w:lvl w:ilvl="0" w:tplc="2F38C77A">
      <w:start w:val="1"/>
      <w:numFmt w:val="decimal"/>
      <w:pStyle w:val="Opsomnummer1"/>
      <w:lvlText w:val="%1"/>
      <w:lvlJc w:val="left"/>
      <w:pPr>
        <w:ind w:left="360" w:hanging="360"/>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5EE5AD7"/>
    <w:multiLevelType w:val="hybridMultilevel"/>
    <w:tmpl w:val="5012184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C11402B"/>
    <w:multiLevelType w:val="hybridMultilevel"/>
    <w:tmpl w:val="ECD662DC"/>
    <w:lvl w:ilvl="0" w:tplc="B0D675C6">
      <w:start w:val="1"/>
      <w:numFmt w:val="decimalZero"/>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ECB5B9F"/>
    <w:multiLevelType w:val="hybridMultilevel"/>
    <w:tmpl w:val="40D0FFD0"/>
    <w:lvl w:ilvl="0" w:tplc="8A266B06">
      <w:start w:val="1"/>
      <w:numFmt w:val="decimalZero"/>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7226F0"/>
    <w:multiLevelType w:val="hybridMultilevel"/>
    <w:tmpl w:val="460230FE"/>
    <w:lvl w:ilvl="0" w:tplc="E53CB810">
      <w:start w:val="1"/>
      <w:numFmt w:val="decimal"/>
      <w:pStyle w:val="Kop3"/>
      <w:lvlText w:val="Artikel %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BA61467"/>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45D6E55"/>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B7B6B9F"/>
    <w:multiLevelType w:val="hybridMultilevel"/>
    <w:tmpl w:val="00A297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3365320"/>
    <w:multiLevelType w:val="hybridMultilevel"/>
    <w:tmpl w:val="9F7CEFCA"/>
    <w:lvl w:ilvl="0" w:tplc="1EEEDA06">
      <w:start w:val="1"/>
      <w:numFmt w:val="decimalZero"/>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BA30AD4"/>
    <w:multiLevelType w:val="hybridMultilevel"/>
    <w:tmpl w:val="FDA8DC6C"/>
    <w:lvl w:ilvl="0" w:tplc="B0D675C6">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C792473"/>
    <w:multiLevelType w:val="hybridMultilevel"/>
    <w:tmpl w:val="EA568934"/>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11C14E6"/>
    <w:multiLevelType w:val="hybridMultilevel"/>
    <w:tmpl w:val="92CE79FE"/>
    <w:lvl w:ilvl="0" w:tplc="D944B75C">
      <w:start w:val="1"/>
      <w:numFmt w:val="decimalZero"/>
      <w:lvlText w:val="%1."/>
      <w:lvlJc w:val="left"/>
      <w:pPr>
        <w:ind w:left="360" w:hanging="360"/>
      </w:pPr>
      <w:rPr>
        <w:rFonts w:hint="default"/>
        <w:color w:val="auto"/>
      </w:rPr>
    </w:lvl>
    <w:lvl w:ilvl="1" w:tplc="85CAF712">
      <w:start w:val="1"/>
      <w:numFmt w:val="bullet"/>
      <w:lvlText w:val="-"/>
      <w:lvlJc w:val="left"/>
      <w:pPr>
        <w:ind w:left="1080" w:hanging="360"/>
      </w:pPr>
      <w:rPr>
        <w:rFonts w:ascii="Calibri" w:eastAsia="Times New Roman" w:hAnsi="Calibri"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775417E6"/>
    <w:multiLevelType w:val="hybridMultilevel"/>
    <w:tmpl w:val="D658946A"/>
    <w:lvl w:ilvl="0" w:tplc="D944B75C">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rPr>
        <w:rFonts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B7452FC"/>
    <w:multiLevelType w:val="hybridMultilevel"/>
    <w:tmpl w:val="89921490"/>
    <w:lvl w:ilvl="0" w:tplc="AA308FAA">
      <w:start w:val="1"/>
      <w:numFmt w:val="bullet"/>
      <w:pStyle w:val="Opsomteken2"/>
      <w:lvlText w:val="–"/>
      <w:lvlJc w:val="left"/>
      <w:pPr>
        <w:ind w:left="890" w:hanging="360"/>
      </w:pPr>
      <w:rPr>
        <w:rFonts w:ascii="Arial" w:hAnsi="Aria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num w:numId="1">
    <w:abstractNumId w:val="1"/>
  </w:num>
  <w:num w:numId="2">
    <w:abstractNumId w:val="23"/>
  </w:num>
  <w:num w:numId="3">
    <w:abstractNumId w:val="10"/>
  </w:num>
  <w:num w:numId="4">
    <w:abstractNumId w:val="16"/>
  </w:num>
  <w:num w:numId="5">
    <w:abstractNumId w:val="9"/>
  </w:num>
  <w:num w:numId="6">
    <w:abstractNumId w:val="15"/>
  </w:num>
  <w:num w:numId="7">
    <w:abstractNumId w:val="19"/>
  </w:num>
  <w:num w:numId="8">
    <w:abstractNumId w:val="11"/>
  </w:num>
  <w:num w:numId="9">
    <w:abstractNumId w:val="22"/>
  </w:num>
  <w:num w:numId="10">
    <w:abstractNumId w:val="5"/>
  </w:num>
  <w:num w:numId="11">
    <w:abstractNumId w:val="8"/>
  </w:num>
  <w:num w:numId="12">
    <w:abstractNumId w:val="20"/>
  </w:num>
  <w:num w:numId="13">
    <w:abstractNumId w:val="14"/>
  </w:num>
  <w:num w:numId="14">
    <w:abstractNumId w:val="6"/>
  </w:num>
  <w:num w:numId="15">
    <w:abstractNumId w:val="7"/>
  </w:num>
  <w:num w:numId="16">
    <w:abstractNumId w:val="3"/>
  </w:num>
  <w:num w:numId="17">
    <w:abstractNumId w:val="12"/>
  </w:num>
  <w:num w:numId="18">
    <w:abstractNumId w:val="21"/>
  </w:num>
  <w:num w:numId="19">
    <w:abstractNumId w:val="17"/>
  </w:num>
  <w:num w:numId="20">
    <w:abstractNumId w:val="13"/>
  </w:num>
  <w:num w:numId="21">
    <w:abstractNumId w:val="0"/>
  </w:num>
  <w:num w:numId="22">
    <w:abstractNumId w:val="2"/>
  </w:num>
  <w:num w:numId="23">
    <w:abstractNumId w:val="7"/>
    <w:lvlOverride w:ilvl="0">
      <w:startOverride w:val="1"/>
    </w:lvlOverride>
  </w:num>
  <w:num w:numId="24">
    <w:abstractNumId w:val="18"/>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4DB"/>
    <w:rsid w:val="00011341"/>
    <w:rsid w:val="00015159"/>
    <w:rsid w:val="00023347"/>
    <w:rsid w:val="0002380E"/>
    <w:rsid w:val="00024596"/>
    <w:rsid w:val="0002594E"/>
    <w:rsid w:val="00042371"/>
    <w:rsid w:val="00050FA1"/>
    <w:rsid w:val="00051432"/>
    <w:rsid w:val="00052ADC"/>
    <w:rsid w:val="0006069A"/>
    <w:rsid w:val="0006662D"/>
    <w:rsid w:val="000742B1"/>
    <w:rsid w:val="000852A2"/>
    <w:rsid w:val="00085D90"/>
    <w:rsid w:val="000958B1"/>
    <w:rsid w:val="000A4B6A"/>
    <w:rsid w:val="000B0456"/>
    <w:rsid w:val="000B22E1"/>
    <w:rsid w:val="000B5F88"/>
    <w:rsid w:val="000B6DEE"/>
    <w:rsid w:val="000B6ECA"/>
    <w:rsid w:val="000C0193"/>
    <w:rsid w:val="000E508E"/>
    <w:rsid w:val="000E6C77"/>
    <w:rsid w:val="000F1CF8"/>
    <w:rsid w:val="000F4A15"/>
    <w:rsid w:val="00101D47"/>
    <w:rsid w:val="00106D9D"/>
    <w:rsid w:val="00117939"/>
    <w:rsid w:val="001203E0"/>
    <w:rsid w:val="0013332D"/>
    <w:rsid w:val="001642CE"/>
    <w:rsid w:val="00172FF3"/>
    <w:rsid w:val="00192E44"/>
    <w:rsid w:val="001A28A4"/>
    <w:rsid w:val="001A7798"/>
    <w:rsid w:val="001B1CE5"/>
    <w:rsid w:val="001B3EBB"/>
    <w:rsid w:val="001C6201"/>
    <w:rsid w:val="001D3A9D"/>
    <w:rsid w:val="001E3C7A"/>
    <w:rsid w:val="001F2611"/>
    <w:rsid w:val="002018EB"/>
    <w:rsid w:val="002024F6"/>
    <w:rsid w:val="002130FE"/>
    <w:rsid w:val="002134EF"/>
    <w:rsid w:val="0022362D"/>
    <w:rsid w:val="00223850"/>
    <w:rsid w:val="00232276"/>
    <w:rsid w:val="00235BAD"/>
    <w:rsid w:val="00237762"/>
    <w:rsid w:val="0025497D"/>
    <w:rsid w:val="00257771"/>
    <w:rsid w:val="00261E25"/>
    <w:rsid w:val="002667A6"/>
    <w:rsid w:val="002775C5"/>
    <w:rsid w:val="0028546F"/>
    <w:rsid w:val="002D151B"/>
    <w:rsid w:val="002D300C"/>
    <w:rsid w:val="002D7A5F"/>
    <w:rsid w:val="002E708D"/>
    <w:rsid w:val="003006F8"/>
    <w:rsid w:val="003073EA"/>
    <w:rsid w:val="003107E3"/>
    <w:rsid w:val="003112E2"/>
    <w:rsid w:val="003322A1"/>
    <w:rsid w:val="00337ACC"/>
    <w:rsid w:val="003478FA"/>
    <w:rsid w:val="00364F59"/>
    <w:rsid w:val="00380FEF"/>
    <w:rsid w:val="00385BA8"/>
    <w:rsid w:val="00397EED"/>
    <w:rsid w:val="003A31D6"/>
    <w:rsid w:val="003A65AC"/>
    <w:rsid w:val="003B6062"/>
    <w:rsid w:val="003B70EE"/>
    <w:rsid w:val="003D0C03"/>
    <w:rsid w:val="003D10FE"/>
    <w:rsid w:val="003D35B2"/>
    <w:rsid w:val="003D3852"/>
    <w:rsid w:val="003F580B"/>
    <w:rsid w:val="004016EB"/>
    <w:rsid w:val="00440636"/>
    <w:rsid w:val="00447C23"/>
    <w:rsid w:val="00447D85"/>
    <w:rsid w:val="00465486"/>
    <w:rsid w:val="00481E86"/>
    <w:rsid w:val="004825C3"/>
    <w:rsid w:val="00486118"/>
    <w:rsid w:val="004A7925"/>
    <w:rsid w:val="004D40C4"/>
    <w:rsid w:val="004F5FCB"/>
    <w:rsid w:val="005027B1"/>
    <w:rsid w:val="00507B78"/>
    <w:rsid w:val="00513F47"/>
    <w:rsid w:val="0052052E"/>
    <w:rsid w:val="005312B9"/>
    <w:rsid w:val="005428DF"/>
    <w:rsid w:val="005451C0"/>
    <w:rsid w:val="00551C03"/>
    <w:rsid w:val="00564C96"/>
    <w:rsid w:val="005719B1"/>
    <w:rsid w:val="00585D5A"/>
    <w:rsid w:val="00586669"/>
    <w:rsid w:val="0059180D"/>
    <w:rsid w:val="005A641E"/>
    <w:rsid w:val="005B2FD2"/>
    <w:rsid w:val="005C2A23"/>
    <w:rsid w:val="005C45E8"/>
    <w:rsid w:val="005C5D1D"/>
    <w:rsid w:val="005C7C8C"/>
    <w:rsid w:val="005E09B4"/>
    <w:rsid w:val="005E0EF0"/>
    <w:rsid w:val="005E74C5"/>
    <w:rsid w:val="005F01EA"/>
    <w:rsid w:val="005F0F85"/>
    <w:rsid w:val="0060588A"/>
    <w:rsid w:val="00615447"/>
    <w:rsid w:val="00615815"/>
    <w:rsid w:val="00633335"/>
    <w:rsid w:val="006334C7"/>
    <w:rsid w:val="00636BDF"/>
    <w:rsid w:val="00637AA8"/>
    <w:rsid w:val="00642085"/>
    <w:rsid w:val="00656C08"/>
    <w:rsid w:val="006719E4"/>
    <w:rsid w:val="00682D1F"/>
    <w:rsid w:val="006906F0"/>
    <w:rsid w:val="00694EAF"/>
    <w:rsid w:val="006A03FA"/>
    <w:rsid w:val="006A05C9"/>
    <w:rsid w:val="006B4742"/>
    <w:rsid w:val="006B7005"/>
    <w:rsid w:val="006B744C"/>
    <w:rsid w:val="006C26BE"/>
    <w:rsid w:val="006C4552"/>
    <w:rsid w:val="006E3AD4"/>
    <w:rsid w:val="006E4376"/>
    <w:rsid w:val="006F001D"/>
    <w:rsid w:val="006F26D4"/>
    <w:rsid w:val="006F6A08"/>
    <w:rsid w:val="006F77E3"/>
    <w:rsid w:val="006F7D14"/>
    <w:rsid w:val="00712CEA"/>
    <w:rsid w:val="0072640F"/>
    <w:rsid w:val="007337A8"/>
    <w:rsid w:val="007468E2"/>
    <w:rsid w:val="007543D7"/>
    <w:rsid w:val="007544C9"/>
    <w:rsid w:val="00754F36"/>
    <w:rsid w:val="007702A5"/>
    <w:rsid w:val="00784ED2"/>
    <w:rsid w:val="00787A6B"/>
    <w:rsid w:val="00793F48"/>
    <w:rsid w:val="00794964"/>
    <w:rsid w:val="007A3F98"/>
    <w:rsid w:val="007C598D"/>
    <w:rsid w:val="007D2096"/>
    <w:rsid w:val="007E1D8C"/>
    <w:rsid w:val="007E34DB"/>
    <w:rsid w:val="007E7576"/>
    <w:rsid w:val="007F5C37"/>
    <w:rsid w:val="008023C8"/>
    <w:rsid w:val="0080694A"/>
    <w:rsid w:val="00810316"/>
    <w:rsid w:val="00814EE2"/>
    <w:rsid w:val="00820673"/>
    <w:rsid w:val="008251D4"/>
    <w:rsid w:val="00851AF9"/>
    <w:rsid w:val="0086078F"/>
    <w:rsid w:val="0087194B"/>
    <w:rsid w:val="00885274"/>
    <w:rsid w:val="00890866"/>
    <w:rsid w:val="0089540E"/>
    <w:rsid w:val="00895AA4"/>
    <w:rsid w:val="008B05BE"/>
    <w:rsid w:val="008B5E5F"/>
    <w:rsid w:val="008B78F3"/>
    <w:rsid w:val="008C2C4A"/>
    <w:rsid w:val="008C7287"/>
    <w:rsid w:val="008D366E"/>
    <w:rsid w:val="008D45F4"/>
    <w:rsid w:val="00923C23"/>
    <w:rsid w:val="0093722B"/>
    <w:rsid w:val="00945D0F"/>
    <w:rsid w:val="00953D92"/>
    <w:rsid w:val="009601EA"/>
    <w:rsid w:val="0096166F"/>
    <w:rsid w:val="00971B3D"/>
    <w:rsid w:val="00972656"/>
    <w:rsid w:val="0098123A"/>
    <w:rsid w:val="00986BDB"/>
    <w:rsid w:val="009A1B7B"/>
    <w:rsid w:val="009F2546"/>
    <w:rsid w:val="009F6B32"/>
    <w:rsid w:val="00A269CF"/>
    <w:rsid w:val="00A26EF0"/>
    <w:rsid w:val="00A3651B"/>
    <w:rsid w:val="00A369DF"/>
    <w:rsid w:val="00A41B7B"/>
    <w:rsid w:val="00A50339"/>
    <w:rsid w:val="00A50BD5"/>
    <w:rsid w:val="00A76A17"/>
    <w:rsid w:val="00A932FC"/>
    <w:rsid w:val="00A95B76"/>
    <w:rsid w:val="00AB4975"/>
    <w:rsid w:val="00AC0BB9"/>
    <w:rsid w:val="00AC10F8"/>
    <w:rsid w:val="00AC1657"/>
    <w:rsid w:val="00AC231B"/>
    <w:rsid w:val="00AE06DA"/>
    <w:rsid w:val="00AE13F2"/>
    <w:rsid w:val="00AE520C"/>
    <w:rsid w:val="00AF0A14"/>
    <w:rsid w:val="00AF73BB"/>
    <w:rsid w:val="00B02350"/>
    <w:rsid w:val="00B039A0"/>
    <w:rsid w:val="00B3421A"/>
    <w:rsid w:val="00B351AF"/>
    <w:rsid w:val="00B35F4B"/>
    <w:rsid w:val="00B3681A"/>
    <w:rsid w:val="00B52E8A"/>
    <w:rsid w:val="00B60843"/>
    <w:rsid w:val="00B773E4"/>
    <w:rsid w:val="00B85A33"/>
    <w:rsid w:val="00B946EB"/>
    <w:rsid w:val="00B97E1F"/>
    <w:rsid w:val="00BB74B5"/>
    <w:rsid w:val="00BC115D"/>
    <w:rsid w:val="00BC1350"/>
    <w:rsid w:val="00BD3C06"/>
    <w:rsid w:val="00BD59A5"/>
    <w:rsid w:val="00BD6F6D"/>
    <w:rsid w:val="00BD6FA7"/>
    <w:rsid w:val="00C052D8"/>
    <w:rsid w:val="00C12028"/>
    <w:rsid w:val="00C124DC"/>
    <w:rsid w:val="00C125B0"/>
    <w:rsid w:val="00C13F97"/>
    <w:rsid w:val="00C175D9"/>
    <w:rsid w:val="00C356B4"/>
    <w:rsid w:val="00C411F5"/>
    <w:rsid w:val="00C457CD"/>
    <w:rsid w:val="00C4614A"/>
    <w:rsid w:val="00C46EFB"/>
    <w:rsid w:val="00C55A80"/>
    <w:rsid w:val="00C668FB"/>
    <w:rsid w:val="00C67BBE"/>
    <w:rsid w:val="00C73751"/>
    <w:rsid w:val="00CA737A"/>
    <w:rsid w:val="00CB339E"/>
    <w:rsid w:val="00CB445B"/>
    <w:rsid w:val="00CB523E"/>
    <w:rsid w:val="00CB528C"/>
    <w:rsid w:val="00CC26B7"/>
    <w:rsid w:val="00CD163E"/>
    <w:rsid w:val="00CE5C84"/>
    <w:rsid w:val="00CE603E"/>
    <w:rsid w:val="00CF0B1D"/>
    <w:rsid w:val="00CF1837"/>
    <w:rsid w:val="00CF3999"/>
    <w:rsid w:val="00CF4A6B"/>
    <w:rsid w:val="00D04CEC"/>
    <w:rsid w:val="00D14511"/>
    <w:rsid w:val="00D163D5"/>
    <w:rsid w:val="00D17014"/>
    <w:rsid w:val="00D36CD5"/>
    <w:rsid w:val="00D43115"/>
    <w:rsid w:val="00D50DDC"/>
    <w:rsid w:val="00D52EE6"/>
    <w:rsid w:val="00D56160"/>
    <w:rsid w:val="00D83DBB"/>
    <w:rsid w:val="00D854DA"/>
    <w:rsid w:val="00D87E4F"/>
    <w:rsid w:val="00DA53B4"/>
    <w:rsid w:val="00DA5AD1"/>
    <w:rsid w:val="00DA70E8"/>
    <w:rsid w:val="00DB02CE"/>
    <w:rsid w:val="00DB2F2E"/>
    <w:rsid w:val="00DB5687"/>
    <w:rsid w:val="00DC19BE"/>
    <w:rsid w:val="00DE2A4F"/>
    <w:rsid w:val="00DE2B0B"/>
    <w:rsid w:val="00DE67B4"/>
    <w:rsid w:val="00DE6ACE"/>
    <w:rsid w:val="00DF4691"/>
    <w:rsid w:val="00DF6641"/>
    <w:rsid w:val="00E01F2C"/>
    <w:rsid w:val="00E05B9B"/>
    <w:rsid w:val="00E12279"/>
    <w:rsid w:val="00E168B0"/>
    <w:rsid w:val="00E43D82"/>
    <w:rsid w:val="00E56DEE"/>
    <w:rsid w:val="00E60DCD"/>
    <w:rsid w:val="00E7216B"/>
    <w:rsid w:val="00E80289"/>
    <w:rsid w:val="00EB1851"/>
    <w:rsid w:val="00EC0ADF"/>
    <w:rsid w:val="00EC3152"/>
    <w:rsid w:val="00EC6F19"/>
    <w:rsid w:val="00ED1244"/>
    <w:rsid w:val="00EE551E"/>
    <w:rsid w:val="00EE640D"/>
    <w:rsid w:val="00EF169D"/>
    <w:rsid w:val="00EF7722"/>
    <w:rsid w:val="00EF795F"/>
    <w:rsid w:val="00F12DE8"/>
    <w:rsid w:val="00F17A2E"/>
    <w:rsid w:val="00F47C65"/>
    <w:rsid w:val="00F51DAE"/>
    <w:rsid w:val="00F5662D"/>
    <w:rsid w:val="00F62AB2"/>
    <w:rsid w:val="00F7429D"/>
    <w:rsid w:val="00F76425"/>
    <w:rsid w:val="00F85A94"/>
    <w:rsid w:val="00FA0037"/>
    <w:rsid w:val="00FA22F0"/>
    <w:rsid w:val="00FA6D7D"/>
    <w:rsid w:val="00FB3B3F"/>
    <w:rsid w:val="00FB5248"/>
    <w:rsid w:val="00FC6B17"/>
    <w:rsid w:val="00FD32FA"/>
    <w:rsid w:val="00FD7F88"/>
    <w:rsid w:val="00FF2C14"/>
    <w:rsid w:val="07F4BFAE"/>
    <w:rsid w:val="0D764786"/>
    <w:rsid w:val="1777D16F"/>
    <w:rsid w:val="2A325FE1"/>
    <w:rsid w:val="31B0DFFC"/>
    <w:rsid w:val="436D763A"/>
    <w:rsid w:val="47D3A198"/>
    <w:rsid w:val="5FFCC4CD"/>
    <w:rsid w:val="6F6AD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11D1B7"/>
  <w15:docId w15:val="{A947B54A-7CAB-4282-BF8B-3E6337AB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932FC"/>
    <w:pPr>
      <w:spacing w:after="0" w:line="255" w:lineRule="atLeast"/>
    </w:pPr>
    <w:rPr>
      <w:rFonts w:ascii="Arial" w:eastAsiaTheme="minorEastAsia" w:hAnsi="Arial" w:cs="Arial"/>
      <w:sz w:val="20"/>
    </w:rPr>
  </w:style>
  <w:style w:type="paragraph" w:styleId="Kop1">
    <w:name w:val="heading 1"/>
    <w:basedOn w:val="Standaard"/>
    <w:next w:val="Standaard"/>
    <w:link w:val="Kop1Char"/>
    <w:uiPriority w:val="9"/>
    <w:qFormat/>
    <w:rsid w:val="007E34DB"/>
    <w:pPr>
      <w:keepNext/>
      <w:keepLines/>
      <w:framePr w:wrap="notBeside" w:vAnchor="text" w:hAnchor="text" w:y="-198"/>
      <w:spacing w:after="360" w:line="510" w:lineRule="exact"/>
      <w:ind w:left="794" w:hanging="794"/>
      <w:outlineLvl w:val="0"/>
    </w:pPr>
    <w:rPr>
      <w:rFonts w:eastAsiaTheme="majorEastAsia" w:cstheme="majorBidi"/>
      <w:b/>
      <w:bCs/>
      <w:sz w:val="48"/>
      <w:szCs w:val="28"/>
    </w:rPr>
  </w:style>
  <w:style w:type="paragraph" w:styleId="Kop2">
    <w:name w:val="heading 2"/>
    <w:basedOn w:val="Standaard"/>
    <w:next w:val="Standaard"/>
    <w:link w:val="Kop2Char"/>
    <w:uiPriority w:val="9"/>
    <w:unhideWhenUsed/>
    <w:qFormat/>
    <w:rsid w:val="00F85A94"/>
    <w:pPr>
      <w:keepNext/>
      <w:keepLines/>
      <w:spacing w:before="510" w:line="383" w:lineRule="exact"/>
      <w:ind w:left="794" w:hanging="794"/>
      <w:outlineLvl w:val="1"/>
    </w:pPr>
    <w:rPr>
      <w:rFonts w:eastAsiaTheme="majorEastAsia" w:cstheme="majorBidi"/>
      <w:b/>
      <w:bCs/>
      <w:sz w:val="36"/>
      <w:szCs w:val="26"/>
    </w:rPr>
  </w:style>
  <w:style w:type="paragraph" w:styleId="Kop3">
    <w:name w:val="heading 3"/>
    <w:basedOn w:val="Standaard"/>
    <w:next w:val="Standaard"/>
    <w:link w:val="Kop3Char"/>
    <w:uiPriority w:val="9"/>
    <w:unhideWhenUsed/>
    <w:qFormat/>
    <w:rsid w:val="00F85A94"/>
    <w:pPr>
      <w:keepNext/>
      <w:keepLines/>
      <w:numPr>
        <w:numId w:val="13"/>
      </w:numPr>
      <w:spacing w:before="230"/>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13F9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3F97"/>
    <w:rPr>
      <w:rFonts w:ascii="Arial" w:hAnsi="Arial"/>
      <w:sz w:val="20"/>
    </w:rPr>
  </w:style>
  <w:style w:type="paragraph" w:styleId="Voettekst">
    <w:name w:val="footer"/>
    <w:basedOn w:val="Standaard"/>
    <w:link w:val="VoettekstChar"/>
    <w:uiPriority w:val="99"/>
    <w:unhideWhenUsed/>
    <w:rsid w:val="00BC1350"/>
    <w:pPr>
      <w:tabs>
        <w:tab w:val="center" w:pos="4536"/>
        <w:tab w:val="right" w:pos="9299"/>
      </w:tabs>
      <w:spacing w:line="240" w:lineRule="auto"/>
    </w:pPr>
    <w:rPr>
      <w:sz w:val="14"/>
    </w:rPr>
  </w:style>
  <w:style w:type="character" w:customStyle="1" w:styleId="VoettekstChar">
    <w:name w:val="Voettekst Char"/>
    <w:basedOn w:val="Standaardalinea-lettertype"/>
    <w:link w:val="Voettekst"/>
    <w:uiPriority w:val="99"/>
    <w:rsid w:val="00BC1350"/>
    <w:rPr>
      <w:rFonts w:ascii="Arial" w:hAnsi="Arial"/>
      <w:sz w:val="14"/>
    </w:rPr>
  </w:style>
  <w:style w:type="paragraph" w:styleId="Ballontekst">
    <w:name w:val="Balloon Text"/>
    <w:basedOn w:val="Standaard"/>
    <w:link w:val="BallontekstChar"/>
    <w:uiPriority w:val="99"/>
    <w:semiHidden/>
    <w:unhideWhenUsed/>
    <w:rsid w:val="00C13F9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13F97"/>
    <w:rPr>
      <w:rFonts w:ascii="Tahoma" w:hAnsi="Tahoma" w:cs="Tahoma"/>
      <w:sz w:val="16"/>
      <w:szCs w:val="16"/>
    </w:rPr>
  </w:style>
  <w:style w:type="paragraph" w:customStyle="1" w:styleId="Afzendergegevens">
    <w:name w:val="Afzendergegevens"/>
    <w:basedOn w:val="Standaard"/>
    <w:rsid w:val="00953D92"/>
    <w:rPr>
      <w:color w:val="FFFFFF" w:themeColor="background1"/>
      <w:szCs w:val="14"/>
    </w:rPr>
  </w:style>
  <w:style w:type="paragraph" w:customStyle="1" w:styleId="Afzendernaam">
    <w:name w:val="Afzendernaam"/>
    <w:basedOn w:val="Standaard"/>
    <w:next w:val="Afzendergegevens"/>
    <w:rsid w:val="00953D92"/>
    <w:rPr>
      <w:b/>
      <w:color w:val="FFFFFF" w:themeColor="background1"/>
      <w:szCs w:val="17"/>
    </w:rPr>
  </w:style>
  <w:style w:type="table" w:styleId="Tabelraster">
    <w:name w:val="Table Grid"/>
    <w:basedOn w:val="Standaardtabel"/>
    <w:rsid w:val="006F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ouradres">
    <w:name w:val="Retouradres"/>
    <w:basedOn w:val="Standaard"/>
    <w:next w:val="Standaard"/>
    <w:rsid w:val="006F77E3"/>
    <w:rPr>
      <w:sz w:val="14"/>
      <w:szCs w:val="14"/>
    </w:rPr>
  </w:style>
  <w:style w:type="paragraph" w:customStyle="1" w:styleId="Zaaknummer">
    <w:name w:val="Zaaknummer"/>
    <w:basedOn w:val="Standaard"/>
    <w:next w:val="Standaard"/>
    <w:rsid w:val="008B05BE"/>
    <w:rPr>
      <w:b/>
      <w:sz w:val="17"/>
      <w:szCs w:val="17"/>
    </w:rPr>
  </w:style>
  <w:style w:type="paragraph" w:styleId="Geenafstand">
    <w:name w:val="No Spacing"/>
    <w:aliases w:val="klein"/>
    <w:uiPriority w:val="1"/>
    <w:qFormat/>
    <w:rsid w:val="008B05BE"/>
    <w:pPr>
      <w:spacing w:after="0" w:line="240" w:lineRule="auto"/>
    </w:pPr>
    <w:rPr>
      <w:rFonts w:ascii="Arial" w:hAnsi="Arial"/>
      <w:sz w:val="20"/>
    </w:rPr>
  </w:style>
  <w:style w:type="paragraph" w:customStyle="1" w:styleId="Onderwerp">
    <w:name w:val="Onderwerp"/>
    <w:basedOn w:val="Standaard"/>
    <w:next w:val="Standaard"/>
    <w:rsid w:val="008B05BE"/>
    <w:rPr>
      <w:b/>
      <w:sz w:val="17"/>
      <w:szCs w:val="17"/>
    </w:rPr>
  </w:style>
  <w:style w:type="paragraph" w:customStyle="1" w:styleId="Bijlagevermelding">
    <w:name w:val="Bijlagevermelding"/>
    <w:basedOn w:val="Standaard"/>
    <w:qFormat/>
    <w:rsid w:val="000B0456"/>
    <w:pPr>
      <w:spacing w:line="170" w:lineRule="atLeast"/>
    </w:pPr>
    <w:rPr>
      <w:sz w:val="14"/>
    </w:rPr>
  </w:style>
  <w:style w:type="paragraph" w:customStyle="1" w:styleId="Zaaknummertoelichting">
    <w:name w:val="Zaaknummertoelichting"/>
    <w:basedOn w:val="Standaard"/>
    <w:rsid w:val="000B0456"/>
    <w:pPr>
      <w:spacing w:line="170" w:lineRule="atLeast"/>
    </w:pPr>
    <w:rPr>
      <w:i/>
      <w:sz w:val="14"/>
    </w:rPr>
  </w:style>
  <w:style w:type="paragraph" w:customStyle="1" w:styleId="PlaatsEnDatum">
    <w:name w:val="PlaatsEnDatum"/>
    <w:basedOn w:val="Standaard"/>
    <w:rsid w:val="00AF73BB"/>
    <w:pPr>
      <w:framePr w:hSpace="141" w:wrap="around" w:vAnchor="text" w:hAnchor="text" w:y="1"/>
      <w:suppressOverlap/>
    </w:pPr>
    <w:rPr>
      <w:sz w:val="17"/>
      <w:szCs w:val="17"/>
    </w:rPr>
  </w:style>
  <w:style w:type="paragraph" w:customStyle="1" w:styleId="Toelichting">
    <w:name w:val="Toelichting"/>
    <w:basedOn w:val="Standaard"/>
    <w:qFormat/>
    <w:rsid w:val="00447D85"/>
    <w:rPr>
      <w:i/>
    </w:rPr>
  </w:style>
  <w:style w:type="character" w:customStyle="1" w:styleId="Kop1Char">
    <w:name w:val="Kop 1 Char"/>
    <w:basedOn w:val="Standaardalinea-lettertype"/>
    <w:link w:val="Kop1"/>
    <w:uiPriority w:val="9"/>
    <w:rsid w:val="007E34DB"/>
    <w:rPr>
      <w:rFonts w:ascii="Arial" w:eastAsiaTheme="majorEastAsia" w:hAnsi="Arial" w:cstheme="majorBidi"/>
      <w:b/>
      <w:bCs/>
      <w:sz w:val="48"/>
      <w:szCs w:val="28"/>
    </w:rPr>
  </w:style>
  <w:style w:type="character" w:customStyle="1" w:styleId="Kop2Char">
    <w:name w:val="Kop 2 Char"/>
    <w:basedOn w:val="Standaardalinea-lettertype"/>
    <w:link w:val="Kop2"/>
    <w:uiPriority w:val="9"/>
    <w:rsid w:val="00F85A94"/>
    <w:rPr>
      <w:rFonts w:ascii="Arial" w:eastAsiaTheme="majorEastAsia" w:hAnsi="Arial" w:cstheme="majorBidi"/>
      <w:b/>
      <w:bCs/>
      <w:sz w:val="36"/>
      <w:szCs w:val="26"/>
    </w:rPr>
  </w:style>
  <w:style w:type="paragraph" w:customStyle="1" w:styleId="RapportSubtitel">
    <w:name w:val="RapportSubtitel"/>
    <w:basedOn w:val="Standaard"/>
    <w:rsid w:val="00C457CD"/>
    <w:pPr>
      <w:spacing w:line="766" w:lineRule="exact"/>
    </w:pPr>
    <w:rPr>
      <w:color w:val="FFFFFF" w:themeColor="background1"/>
      <w:sz w:val="72"/>
      <w:szCs w:val="72"/>
    </w:rPr>
  </w:style>
  <w:style w:type="paragraph" w:customStyle="1" w:styleId="RapportTitel">
    <w:name w:val="RapportTitel"/>
    <w:basedOn w:val="Standaard"/>
    <w:next w:val="RapportSubtitel"/>
    <w:rsid w:val="00C457CD"/>
    <w:pPr>
      <w:spacing w:line="766" w:lineRule="exact"/>
    </w:pPr>
    <w:rPr>
      <w:b/>
      <w:color w:val="FFFFFF" w:themeColor="background1"/>
      <w:sz w:val="72"/>
      <w:szCs w:val="72"/>
    </w:rPr>
  </w:style>
  <w:style w:type="paragraph" w:customStyle="1" w:styleId="Auteur">
    <w:name w:val="Auteur"/>
    <w:basedOn w:val="Standaard"/>
    <w:rsid w:val="00C457CD"/>
    <w:pPr>
      <w:spacing w:line="510" w:lineRule="atLeast"/>
    </w:pPr>
    <w:rPr>
      <w:color w:val="FFFFFF" w:themeColor="background1"/>
      <w:sz w:val="30"/>
      <w:szCs w:val="30"/>
    </w:rPr>
  </w:style>
  <w:style w:type="paragraph" w:customStyle="1" w:styleId="RapportDatum">
    <w:name w:val="RapportDatum"/>
    <w:basedOn w:val="Standaard"/>
    <w:next w:val="Standaard"/>
    <w:rsid w:val="00C457CD"/>
    <w:pPr>
      <w:spacing w:line="510" w:lineRule="atLeast"/>
    </w:pPr>
    <w:rPr>
      <w:color w:val="FFFFFF" w:themeColor="background1"/>
      <w:sz w:val="30"/>
      <w:szCs w:val="30"/>
    </w:rPr>
  </w:style>
  <w:style w:type="character" w:customStyle="1" w:styleId="Kop3Char">
    <w:name w:val="Kop 3 Char"/>
    <w:basedOn w:val="Standaardalinea-lettertype"/>
    <w:link w:val="Kop3"/>
    <w:uiPriority w:val="9"/>
    <w:rsid w:val="00F85A94"/>
    <w:rPr>
      <w:rFonts w:ascii="Arial" w:eastAsiaTheme="majorEastAsia" w:hAnsi="Arial" w:cstheme="majorBidi"/>
      <w:b/>
      <w:bCs/>
      <w:sz w:val="20"/>
    </w:rPr>
  </w:style>
  <w:style w:type="paragraph" w:styleId="Lijstalinea">
    <w:name w:val="List Paragraph"/>
    <w:basedOn w:val="Standaard"/>
    <w:link w:val="LijstalineaChar"/>
    <w:uiPriority w:val="34"/>
    <w:qFormat/>
    <w:rsid w:val="00814EE2"/>
    <w:pPr>
      <w:numPr>
        <w:numId w:val="15"/>
      </w:numPr>
    </w:pPr>
  </w:style>
  <w:style w:type="paragraph" w:customStyle="1" w:styleId="Opsomteken1">
    <w:name w:val="Opsomteken 1"/>
    <w:basedOn w:val="Lijstalinea"/>
    <w:qFormat/>
    <w:rsid w:val="002D7A5F"/>
    <w:pPr>
      <w:numPr>
        <w:numId w:val="1"/>
      </w:numPr>
      <w:ind w:left="170" w:hanging="170"/>
    </w:pPr>
  </w:style>
  <w:style w:type="paragraph" w:customStyle="1" w:styleId="Opsomteken2">
    <w:name w:val="Opsomteken 2"/>
    <w:basedOn w:val="Opsomteken1"/>
    <w:qFormat/>
    <w:rsid w:val="002D7A5F"/>
    <w:pPr>
      <w:numPr>
        <w:numId w:val="2"/>
      </w:numPr>
      <w:ind w:left="340" w:hanging="170"/>
    </w:pPr>
  </w:style>
  <w:style w:type="paragraph" w:customStyle="1" w:styleId="Opsomnummer1">
    <w:name w:val="Opsomnummer 1"/>
    <w:basedOn w:val="Lijstalinea"/>
    <w:qFormat/>
    <w:rsid w:val="00E01F2C"/>
    <w:pPr>
      <w:numPr>
        <w:numId w:val="3"/>
      </w:numPr>
    </w:pPr>
  </w:style>
  <w:style w:type="paragraph" w:styleId="Inhopg2">
    <w:name w:val="toc 2"/>
    <w:basedOn w:val="Standaard"/>
    <w:next w:val="Standaard"/>
    <w:autoRedefine/>
    <w:uiPriority w:val="39"/>
    <w:unhideWhenUsed/>
    <w:rsid w:val="00D52EE6"/>
    <w:pPr>
      <w:tabs>
        <w:tab w:val="left" w:pos="794"/>
        <w:tab w:val="right" w:leader="dot" w:pos="9287"/>
      </w:tabs>
      <w:spacing w:after="120"/>
      <w:ind w:left="794" w:hanging="794"/>
    </w:pPr>
  </w:style>
  <w:style w:type="paragraph" w:styleId="Inhopg1">
    <w:name w:val="toc 1"/>
    <w:basedOn w:val="Standaard"/>
    <w:next w:val="Standaard"/>
    <w:autoRedefine/>
    <w:uiPriority w:val="39"/>
    <w:unhideWhenUsed/>
    <w:rsid w:val="00D52EE6"/>
    <w:pPr>
      <w:tabs>
        <w:tab w:val="left" w:pos="794"/>
        <w:tab w:val="right" w:leader="dot" w:pos="9287"/>
      </w:tabs>
      <w:spacing w:before="255" w:after="120"/>
      <w:ind w:left="794" w:hanging="794"/>
    </w:pPr>
    <w:rPr>
      <w:b/>
    </w:rPr>
  </w:style>
  <w:style w:type="paragraph" w:customStyle="1" w:styleId="Voetnoot">
    <w:name w:val="Voetnoot"/>
    <w:basedOn w:val="Standaard"/>
    <w:next w:val="Standaard"/>
    <w:qFormat/>
    <w:rsid w:val="003D10FE"/>
    <w:pPr>
      <w:spacing w:line="170" w:lineRule="atLeast"/>
    </w:pPr>
    <w:rPr>
      <w:sz w:val="14"/>
      <w:szCs w:val="14"/>
    </w:rPr>
  </w:style>
  <w:style w:type="paragraph" w:customStyle="1" w:styleId="Tabelkop">
    <w:name w:val="Tabelkop"/>
    <w:basedOn w:val="Standaard"/>
    <w:qFormat/>
    <w:rsid w:val="003D10FE"/>
    <w:rPr>
      <w:b/>
      <w:sz w:val="17"/>
      <w:szCs w:val="17"/>
    </w:rPr>
  </w:style>
  <w:style w:type="paragraph" w:customStyle="1" w:styleId="Tabelsubkop">
    <w:name w:val="Tabelsubkop"/>
    <w:basedOn w:val="Standaard"/>
    <w:qFormat/>
    <w:rsid w:val="00BC115D"/>
    <w:pPr>
      <w:spacing w:line="227" w:lineRule="atLeast"/>
    </w:pPr>
    <w:rPr>
      <w:b/>
      <w:sz w:val="17"/>
      <w:szCs w:val="17"/>
    </w:rPr>
  </w:style>
  <w:style w:type="paragraph" w:customStyle="1" w:styleId="Tabeltekst">
    <w:name w:val="Tabeltekst"/>
    <w:basedOn w:val="Standaard"/>
    <w:qFormat/>
    <w:rsid w:val="003D10FE"/>
    <w:rPr>
      <w:sz w:val="17"/>
      <w:szCs w:val="17"/>
    </w:rPr>
  </w:style>
  <w:style w:type="paragraph" w:customStyle="1" w:styleId="Foto">
    <w:name w:val="Foto"/>
    <w:basedOn w:val="Standaard"/>
    <w:next w:val="Fotobijschrift"/>
    <w:qFormat/>
    <w:rsid w:val="000E508E"/>
    <w:pPr>
      <w:framePr w:w="5557" w:wrap="notBeside" w:vAnchor="text" w:hAnchor="text" w:y="1"/>
      <w:spacing w:before="255"/>
      <w:ind w:right="3725"/>
    </w:pPr>
  </w:style>
  <w:style w:type="paragraph" w:customStyle="1" w:styleId="Fotobijschrift">
    <w:name w:val="Fotobijschrift"/>
    <w:basedOn w:val="Standaard"/>
    <w:next w:val="Standaard"/>
    <w:qFormat/>
    <w:rsid w:val="0013332D"/>
    <w:rPr>
      <w:sz w:val="16"/>
    </w:rPr>
  </w:style>
  <w:style w:type="character" w:styleId="Tekstvantijdelijkeaanduiding">
    <w:name w:val="Placeholder Text"/>
    <w:basedOn w:val="Standaardalinea-lettertype"/>
    <w:uiPriority w:val="99"/>
    <w:semiHidden/>
    <w:rsid w:val="001642CE"/>
    <w:rPr>
      <w:color w:val="808080"/>
    </w:rPr>
  </w:style>
  <w:style w:type="character" w:styleId="Hyperlink">
    <w:name w:val="Hyperlink"/>
    <w:uiPriority w:val="99"/>
    <w:unhideWhenUsed/>
    <w:rsid w:val="007E34DB"/>
    <w:rPr>
      <w:color w:val="0000FF"/>
      <w:u w:val="single"/>
    </w:rPr>
  </w:style>
  <w:style w:type="paragraph" w:customStyle="1" w:styleId="Kop3zonderartikel">
    <w:name w:val="Kop 3 zonder artikel"/>
    <w:basedOn w:val="Kop3"/>
    <w:link w:val="Kop3zonderartikelChar"/>
    <w:qFormat/>
    <w:rsid w:val="00A76A17"/>
    <w:pPr>
      <w:numPr>
        <w:numId w:val="0"/>
      </w:numPr>
      <w:spacing w:before="240" w:after="60" w:line="240" w:lineRule="auto"/>
      <w:ind w:left="142" w:hanging="142"/>
    </w:pPr>
    <w:rPr>
      <w:rFonts w:eastAsia="Times New Roman" w:cs="Arial"/>
      <w:bCs w:val="0"/>
      <w:szCs w:val="20"/>
      <w:lang w:val="x-none" w:eastAsia="x-none"/>
    </w:rPr>
  </w:style>
  <w:style w:type="character" w:customStyle="1" w:styleId="Kop3zonderartikelChar">
    <w:name w:val="Kop 3 zonder artikel Char"/>
    <w:basedOn w:val="Kop3Char"/>
    <w:link w:val="Kop3zonderartikel"/>
    <w:rsid w:val="00A76A17"/>
    <w:rPr>
      <w:rFonts w:ascii="Arial" w:eastAsia="Times New Roman" w:hAnsi="Arial" w:cs="Arial"/>
      <w:b/>
      <w:bCs w:val="0"/>
      <w:sz w:val="20"/>
      <w:szCs w:val="20"/>
      <w:lang w:val="x-none" w:eastAsia="x-none"/>
    </w:rPr>
  </w:style>
  <w:style w:type="paragraph" w:styleId="Inhopg3">
    <w:name w:val="toc 3"/>
    <w:basedOn w:val="Standaard"/>
    <w:next w:val="Standaard"/>
    <w:autoRedefine/>
    <w:uiPriority w:val="39"/>
    <w:unhideWhenUsed/>
    <w:rsid w:val="00D52EE6"/>
    <w:pPr>
      <w:spacing w:after="100"/>
      <w:ind w:left="400"/>
    </w:pPr>
  </w:style>
  <w:style w:type="character" w:customStyle="1" w:styleId="LijstalineaChar">
    <w:name w:val="Lijstalinea Char"/>
    <w:link w:val="Lijstalinea"/>
    <w:uiPriority w:val="34"/>
    <w:locked/>
    <w:rsid w:val="00814EE2"/>
    <w:rPr>
      <w:rFonts w:ascii="Arial" w:eastAsiaTheme="minorEastAsia" w:hAnsi="Arial" w:cs="Arial"/>
      <w:sz w:val="20"/>
    </w:rPr>
  </w:style>
  <w:style w:type="character" w:styleId="Verwijzingopmerking">
    <w:name w:val="annotation reference"/>
    <w:basedOn w:val="Standaardalinea-lettertype"/>
    <w:uiPriority w:val="99"/>
    <w:semiHidden/>
    <w:unhideWhenUsed/>
    <w:rsid w:val="00C46EFB"/>
    <w:rPr>
      <w:sz w:val="16"/>
      <w:szCs w:val="16"/>
    </w:rPr>
  </w:style>
  <w:style w:type="paragraph" w:styleId="Tekstopmerking">
    <w:name w:val="annotation text"/>
    <w:basedOn w:val="Standaard"/>
    <w:link w:val="TekstopmerkingChar"/>
    <w:uiPriority w:val="99"/>
    <w:unhideWhenUsed/>
    <w:rsid w:val="00C46EFB"/>
    <w:pPr>
      <w:spacing w:line="240" w:lineRule="auto"/>
    </w:pPr>
    <w:rPr>
      <w:szCs w:val="20"/>
    </w:rPr>
  </w:style>
  <w:style w:type="character" w:customStyle="1" w:styleId="TekstopmerkingChar">
    <w:name w:val="Tekst opmerking Char"/>
    <w:basedOn w:val="Standaardalinea-lettertype"/>
    <w:link w:val="Tekstopmerking"/>
    <w:uiPriority w:val="99"/>
    <w:rsid w:val="00C46EFB"/>
    <w:rPr>
      <w:rFonts w:ascii="Arial" w:eastAsiaTheme="minorEastAsia"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C46EFB"/>
    <w:rPr>
      <w:b/>
      <w:bCs/>
    </w:rPr>
  </w:style>
  <w:style w:type="character" w:customStyle="1" w:styleId="OnderwerpvanopmerkingChar">
    <w:name w:val="Onderwerp van opmerking Char"/>
    <w:basedOn w:val="TekstopmerkingChar"/>
    <w:link w:val="Onderwerpvanopmerking"/>
    <w:uiPriority w:val="99"/>
    <w:semiHidden/>
    <w:rsid w:val="00C46EFB"/>
    <w:rPr>
      <w:rFonts w:ascii="Arial" w:eastAsiaTheme="minorEastAsia" w:hAnsi="Arial" w:cs="Arial"/>
      <w:b/>
      <w:bCs/>
      <w:sz w:val="20"/>
      <w:szCs w:val="20"/>
    </w:rPr>
  </w:style>
  <w:style w:type="paragraph" w:customStyle="1" w:styleId="paragraph">
    <w:name w:val="paragraph"/>
    <w:basedOn w:val="Standaard"/>
    <w:rsid w:val="00F5662D"/>
    <w:pPr>
      <w:spacing w:before="100" w:beforeAutospacing="1" w:after="100" w:afterAutospacing="1" w:line="240" w:lineRule="auto"/>
    </w:pPr>
    <w:rPr>
      <w:rFonts w:ascii="Calibri" w:eastAsiaTheme="minorHAnsi" w:hAnsi="Calibri" w:cs="Calibri"/>
      <w:sz w:val="22"/>
      <w:lang w:eastAsia="nl-NL"/>
    </w:rPr>
  </w:style>
  <w:style w:type="character" w:customStyle="1" w:styleId="normaltextrun">
    <w:name w:val="normaltextrun"/>
    <w:basedOn w:val="Standaardalinea-lettertype"/>
    <w:rsid w:val="00F5662D"/>
  </w:style>
  <w:style w:type="character" w:customStyle="1" w:styleId="eop">
    <w:name w:val="eop"/>
    <w:basedOn w:val="Standaardalinea-lettertype"/>
    <w:rsid w:val="00F5662D"/>
  </w:style>
  <w:style w:type="character" w:customStyle="1" w:styleId="spellingerror">
    <w:name w:val="spellingerror"/>
    <w:basedOn w:val="Standaardalinea-lettertype"/>
    <w:rsid w:val="00F5662D"/>
  </w:style>
  <w:style w:type="character" w:styleId="Onopgelostemelding">
    <w:name w:val="Unresolved Mention"/>
    <w:basedOn w:val="Standaardalinea-lettertype"/>
    <w:uiPriority w:val="99"/>
    <w:semiHidden/>
    <w:unhideWhenUsed/>
    <w:rsid w:val="007C598D"/>
    <w:rPr>
      <w:color w:val="605E5C"/>
      <w:shd w:val="clear" w:color="auto" w:fill="E1DFDD"/>
    </w:rPr>
  </w:style>
  <w:style w:type="character" w:styleId="Voetnootmarkering">
    <w:name w:val="footnote reference"/>
    <w:rsid w:val="00EF795F"/>
    <w:rPr>
      <w:vertAlign w:val="superscript"/>
    </w:rPr>
  </w:style>
  <w:style w:type="paragraph" w:styleId="Revisie">
    <w:name w:val="Revision"/>
    <w:hidden/>
    <w:uiPriority w:val="99"/>
    <w:semiHidden/>
    <w:rsid w:val="008D366E"/>
    <w:pPr>
      <w:spacing w:after="0" w:line="240" w:lineRule="auto"/>
    </w:pPr>
    <w:rPr>
      <w:rFonts w:ascii="Arial" w:eastAsiaTheme="minorEastAsia"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48950">
      <w:bodyDiv w:val="1"/>
      <w:marLeft w:val="0"/>
      <w:marRight w:val="0"/>
      <w:marTop w:val="0"/>
      <w:marBottom w:val="0"/>
      <w:divBdr>
        <w:top w:val="none" w:sz="0" w:space="0" w:color="auto"/>
        <w:left w:val="none" w:sz="0" w:space="0" w:color="auto"/>
        <w:bottom w:val="none" w:sz="0" w:space="0" w:color="auto"/>
        <w:right w:val="none" w:sz="0" w:space="0" w:color="auto"/>
      </w:divBdr>
    </w:div>
    <w:div w:id="375009409">
      <w:bodyDiv w:val="1"/>
      <w:marLeft w:val="0"/>
      <w:marRight w:val="0"/>
      <w:marTop w:val="0"/>
      <w:marBottom w:val="0"/>
      <w:divBdr>
        <w:top w:val="none" w:sz="0" w:space="0" w:color="auto"/>
        <w:left w:val="none" w:sz="0" w:space="0" w:color="auto"/>
        <w:bottom w:val="none" w:sz="0" w:space="0" w:color="auto"/>
        <w:right w:val="none" w:sz="0" w:space="0" w:color="auto"/>
      </w:divBdr>
    </w:div>
    <w:div w:id="423645710">
      <w:bodyDiv w:val="1"/>
      <w:marLeft w:val="0"/>
      <w:marRight w:val="0"/>
      <w:marTop w:val="0"/>
      <w:marBottom w:val="0"/>
      <w:divBdr>
        <w:top w:val="none" w:sz="0" w:space="0" w:color="auto"/>
        <w:left w:val="none" w:sz="0" w:space="0" w:color="auto"/>
        <w:bottom w:val="none" w:sz="0" w:space="0" w:color="auto"/>
        <w:right w:val="none" w:sz="0" w:space="0" w:color="auto"/>
      </w:divBdr>
    </w:div>
    <w:div w:id="1205405687">
      <w:bodyDiv w:val="1"/>
      <w:marLeft w:val="0"/>
      <w:marRight w:val="0"/>
      <w:marTop w:val="0"/>
      <w:marBottom w:val="0"/>
      <w:divBdr>
        <w:top w:val="none" w:sz="0" w:space="0" w:color="auto"/>
        <w:left w:val="none" w:sz="0" w:space="0" w:color="auto"/>
        <w:bottom w:val="none" w:sz="0" w:space="0" w:color="auto"/>
        <w:right w:val="none" w:sz="0" w:space="0" w:color="auto"/>
      </w:divBdr>
    </w:div>
    <w:div w:id="1829133944">
      <w:bodyDiv w:val="1"/>
      <w:marLeft w:val="0"/>
      <w:marRight w:val="0"/>
      <w:marTop w:val="0"/>
      <w:marBottom w:val="0"/>
      <w:divBdr>
        <w:top w:val="none" w:sz="0" w:space="0" w:color="auto"/>
        <w:left w:val="none" w:sz="0" w:space="0" w:color="auto"/>
        <w:bottom w:val="none" w:sz="0" w:space="0" w:color="auto"/>
        <w:right w:val="none" w:sz="0" w:space="0" w:color="auto"/>
      </w:divBdr>
    </w:div>
    <w:div w:id="1921864525">
      <w:bodyDiv w:val="1"/>
      <w:marLeft w:val="0"/>
      <w:marRight w:val="0"/>
      <w:marTop w:val="0"/>
      <w:marBottom w:val="0"/>
      <w:divBdr>
        <w:top w:val="none" w:sz="0" w:space="0" w:color="auto"/>
        <w:left w:val="none" w:sz="0" w:space="0" w:color="auto"/>
        <w:bottom w:val="none" w:sz="0" w:space="0" w:color="auto"/>
        <w:right w:val="none" w:sz="0" w:space="0" w:color="auto"/>
      </w:divBdr>
    </w:div>
    <w:div w:id="201695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mailto:facturen@hoorn.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bronhouderportaal-bro.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vanzanten\Downloads\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be2bb301-337e-4fd9-b97f-f1941be93156"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Soort_x0020_Correspondentie xmlns="5717d259-d152-48e5-84f8-f49ff581c316" xsi:nil="true"/>
    <_ip_UnifiedCompliancePolicyUIAction xmlns="http://schemas.microsoft.com/sharepoint/v3" xsi:nil="true"/>
    <Datum_x0020_Ontvangst xmlns="5717d259-d152-48e5-84f8-f49ff581c316" xsi:nil="true"/>
    <KVK xmlns="5717d259-d152-48e5-84f8-f49ff581c316" xsi:nil="true"/>
    <Datum_x0020_Document xmlns="5717d259-d152-48e5-84f8-f49ff581c316" xsi:nil="true"/>
    <Klant_x0020_Naam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BSN xmlns="5717d259-d152-48e5-84f8-f49ff581c316" xsi:nil="true"/>
    <_ip_UnifiedCompliancePolicyProperties xmlns="http://schemas.microsoft.com/sharepoint/v3" xsi:nil="true"/>
    <Documentomschrijving xmlns="5717d259-d152-48e5-84f8-f49ff581c316" xsi:nil="true"/>
    <BSN_x0020__x002f__x0020_KVK xmlns="5717d259-d152-48e5-84f8-f49ff581c316" xsi:nil="true"/>
    <TaxCatchAll xmlns="5717d259-d152-48e5-84f8-f49ff581c316"/>
    <_dlc_DocId xmlns="e3b1f718-b9bd-40a0-a8af-e8d638f0c78e">INKOOP-1103712268-139</_dlc_DocId>
    <_dlc_DocIdUrl xmlns="e3b1f718-b9bd-40a0-a8af-e8d638f0c78e">
      <Url>https://hollandskroon.sharepoint.com/sites/Inkoop/_layouts/15/DocIdRedir.aspx?ID=INKOOP-1103712268-139</Url>
      <Description>INKOOP-1103712268-139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D1C15592ABC94BBCC4DB12BC7D47F7" ma:contentTypeVersion="6" ma:contentTypeDescription="Een nieuw document maken." ma:contentTypeScope="" ma:versionID="4094aec0296b4bae8afe06613e607273">
  <xsd:schema xmlns:xsd="http://www.w3.org/2001/XMLSchema" xmlns:xs="http://www.w3.org/2001/XMLSchema" xmlns:p="http://schemas.microsoft.com/office/2006/metadata/properties" xmlns:ns1="http://schemas.microsoft.com/sharepoint/v3" xmlns:ns2="5717d259-d152-48e5-84f8-f49ff581c316" xmlns:ns3="e3b1f718-b9bd-40a0-a8af-e8d638f0c78e" xmlns:ns4="623dbb25-5b45-481a-8e6e-98afcc47de26" targetNamespace="http://schemas.microsoft.com/office/2006/metadata/properties" ma:root="true" ma:fieldsID="b541d9b065357cc190b277d0b9105620" ns1:_="" ns2:_="" ns3:_="" ns4:_="">
    <xsd:import namespace="http://schemas.microsoft.com/sharepoint/v3"/>
    <xsd:import namespace="5717d259-d152-48e5-84f8-f49ff581c316"/>
    <xsd:import namespace="e3b1f718-b9bd-40a0-a8af-e8d638f0c78e"/>
    <xsd:import namespace="623dbb25-5b45-481a-8e6e-98afcc47de26"/>
    <xsd:element name="properties">
      <xsd:complexType>
        <xsd:sequence>
          <xsd:element name="documentManagement">
            <xsd:complexType>
              <xsd:all>
                <xsd:element ref="ns2:Datum_x0020_Document" minOccurs="0"/>
                <xsd:element ref="ns2:Datum_x0020_Ontvangst" minOccurs="0"/>
                <xsd:element ref="ns2:Documentomschrijving" minOccurs="0"/>
                <xsd:element ref="ns2:Extern_x0020_kenmerk" minOccurs="0"/>
                <xsd:element ref="ns2:Klant_x0020_Adres" minOccurs="0"/>
                <xsd:element ref="ns2:Klant_x0020_Naam" minOccurs="0"/>
                <xsd:element ref="ns2:Klant_x0020_Plaats" minOccurs="0"/>
                <xsd:element ref="ns2:Klant_x0020_Postcode" minOccurs="0"/>
                <xsd:element ref="ns2:Soort_x0020_Correspondentie" minOccurs="0"/>
                <xsd:element ref="ns2:TaxCatchAll" minOccurs="0"/>
                <xsd:element ref="ns2:TaxCatchAllLabel" minOccurs="0"/>
                <xsd:element ref="ns2:BSN_x0020__x002f__x0020_KVK" minOccurs="0"/>
                <xsd:element ref="ns2:KVK" minOccurs="0"/>
                <xsd:element ref="ns2:BSN" minOccurs="0"/>
                <xsd:element ref="ns3:_dlc_DocId" minOccurs="0"/>
                <xsd:element ref="ns3:_dlc_DocIdUrl" minOccurs="0"/>
                <xsd:element ref="ns3:_dlc_DocIdPersistId" minOccurs="0"/>
                <xsd:element ref="ns4:MediaServiceMetadata" minOccurs="0"/>
                <xsd:element ref="ns4:MediaServiceFastMetadata"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Eigenschappen van het geïntegreerd beleid voor naleving" ma:hidden="true" ma:internalName="_ip_UnifiedCompliancePolicyProperties">
      <xsd:simpleType>
        <xsd:restriction base="dms:Note"/>
      </xsd:simpleType>
    </xsd:element>
    <xsd:element name="_ip_UnifiedCompliancePolicyUIAction" ma:index="30"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Datum_x0020_Document" ma:index="1" nillable="true" ma:displayName="Datum Document" ma:format="DateOnly" ma:internalName="Datum_x0020_Document">
      <xsd:simpleType>
        <xsd:restriction base="dms:DateTime"/>
      </xsd:simpleType>
    </xsd:element>
    <xsd:element name="Datum_x0020_Ontvangst" ma:index="2" nillable="true" ma:displayName="Datum Ontvangst" ma:format="DateOnly" ma:internalName="Datum_x0020_Ontvangst">
      <xsd:simpleType>
        <xsd:restriction base="dms:DateTime"/>
      </xsd:simpleType>
    </xsd:element>
    <xsd:element name="Documentomschrijving" ma:index="3" nillable="true" ma:displayName="Documentomschrijving" ma:internalName="Documentomschrijving">
      <xsd:simpleType>
        <xsd:restriction base="dms:Note">
          <xsd:maxLength value="255"/>
        </xsd:restriction>
      </xsd:simpleType>
    </xsd:element>
    <xsd:element name="Extern_x0020_kenmerk" ma:index="4" nillable="true" ma:displayName="Extern kenmerk" ma:internalName="Extern_x0020_kenmerk">
      <xsd:simpleType>
        <xsd:restriction base="dms:Text">
          <xsd:maxLength value="255"/>
        </xsd:restriction>
      </xsd:simpleType>
    </xsd:element>
    <xsd:element name="Klant_x0020_Adres" ma:index="5" nillable="true" ma:displayName="Klant Adres" ma:internalName="Klant_x0020_Adres">
      <xsd:simpleType>
        <xsd:restriction base="dms:Text">
          <xsd:maxLength value="255"/>
        </xsd:restriction>
      </xsd:simpleType>
    </xsd:element>
    <xsd:element name="Klant_x0020_Naam" ma:index="6" nillable="true" ma:displayName="Klant Naam" ma:internalName="Klant_x0020_Naam">
      <xsd:simpleType>
        <xsd:restriction base="dms:Text">
          <xsd:maxLength value="255"/>
        </xsd:restriction>
      </xsd:simpleType>
    </xsd:element>
    <xsd:element name="Klant_x0020_Plaats" ma:index="7" nillable="true" ma:displayName="Klant Plaats" ma:internalName="Klant_x0020_Plaats">
      <xsd:simpleType>
        <xsd:restriction base="dms:Text">
          <xsd:maxLength value="255"/>
        </xsd:restriction>
      </xsd:simpleType>
    </xsd:element>
    <xsd:element name="Klant_x0020_Postcode" ma:index="8" nillable="true" ma:displayName="Klant Postcode" ma:internalName="Klant_x0020_Postcode">
      <xsd:simpleType>
        <xsd:restriction base="dms:Text">
          <xsd:maxLength value="255"/>
        </xsd:restriction>
      </xsd:simpleType>
    </xsd:element>
    <xsd:element name="Soort_x0020_Correspondentie" ma:index="9" nillable="true" ma:displayName="Soort Correspondentie" ma:format="Dropdown" ma:internalName="Soort_x0020_Correspondentie">
      <xsd:simpleType>
        <xsd:restriction base="dms:Choice">
          <xsd:enumeration value="Inkomend"/>
          <xsd:enumeration value="Uitgaand"/>
          <xsd:enumeration value="Intern"/>
        </xsd:restriction>
      </xsd:simpleType>
    </xsd:element>
    <xsd:element name="TaxCatchAll" ma:index="14" nillable="true" ma:displayName="Taxonomy Catch All Column" ma:hidden="true" ma:list="{c8996c4e-7079-4718-bb58-a3c5c8badc11}" ma:internalName="TaxCatchAll" ma:showField="CatchAllData" ma:web="e3b1f718-b9bd-40a0-a8af-e8d638f0c78e">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c8996c4e-7079-4718-bb58-a3c5c8badc11}" ma:internalName="TaxCatchAllLabel" ma:readOnly="true" ma:showField="CatchAllDataLabel" ma:web="e3b1f718-b9bd-40a0-a8af-e8d638f0c78e">
      <xsd:complexType>
        <xsd:complexContent>
          <xsd:extension base="dms:MultiChoiceLookup">
            <xsd:sequence>
              <xsd:element name="Value" type="dms:Lookup" maxOccurs="unbounded" minOccurs="0" nillable="true"/>
            </xsd:sequence>
          </xsd:extension>
        </xsd:complexContent>
      </xsd:complexType>
    </xsd:element>
    <xsd:element name="BSN_x0020__x002f__x0020_KVK" ma:index="16" nillable="true" ma:displayName="BSN / KVK" ma:hidden="true" ma:internalName="BSN_x0020__x002F__x0020_KVK" ma:readOnly="false">
      <xsd:simpleType>
        <xsd:restriction base="dms:Number"/>
      </xsd:simpleType>
    </xsd:element>
    <xsd:element name="KVK" ma:index="20" nillable="true" ma:displayName="KVK" ma:internalName="KVK">
      <xsd:simpleType>
        <xsd:restriction base="dms:Text">
          <xsd:maxLength value="255"/>
        </xsd:restriction>
      </xsd:simpleType>
    </xsd:element>
    <xsd:element name="BSN" ma:index="21" nillable="true" ma:displayName="BSN" ma:internalName="BS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b1f718-b9bd-40a0-a8af-e8d638f0c78e" elementFormDefault="qualified">
    <xsd:import namespace="http://schemas.microsoft.com/office/2006/documentManagement/types"/>
    <xsd:import namespace="http://schemas.microsoft.com/office/infopath/2007/PartnerControls"/>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_dlc_DocIdUrl" ma:index="2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haredWithUsers" ma:index="2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3dbb25-5b45-481a-8e6e-98afcc47de26"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 StyleNam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8E0C38-DB24-46B6-9227-7050E6214513}">
  <ds:schemaRefs>
    <ds:schemaRef ds:uri="Microsoft.SharePoint.Taxonomy.ContentTypeSync"/>
  </ds:schemaRefs>
</ds:datastoreItem>
</file>

<file path=customXml/itemProps2.xml><?xml version="1.0" encoding="utf-8"?>
<ds:datastoreItem xmlns:ds="http://schemas.openxmlformats.org/officeDocument/2006/customXml" ds:itemID="{C31929C9-F13B-4F0A-B81C-D8D54979A0A9}">
  <ds:schemaRefs>
    <ds:schemaRef ds:uri="http://schemas.microsoft.com/office/2006/metadata/properties"/>
    <ds:schemaRef ds:uri="http://schemas.microsoft.com/office/infopath/2007/PartnerControls"/>
    <ds:schemaRef ds:uri="5717d259-d152-48e5-84f8-f49ff581c316"/>
    <ds:schemaRef ds:uri="http://schemas.microsoft.com/sharepoint/v3"/>
    <ds:schemaRef ds:uri="e3b1f718-b9bd-40a0-a8af-e8d638f0c78e"/>
  </ds:schemaRefs>
</ds:datastoreItem>
</file>

<file path=customXml/itemProps3.xml><?xml version="1.0" encoding="utf-8"?>
<ds:datastoreItem xmlns:ds="http://schemas.openxmlformats.org/officeDocument/2006/customXml" ds:itemID="{290D00D8-3266-442D-AFE1-D29676BD0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e3b1f718-b9bd-40a0-a8af-e8d638f0c78e"/>
    <ds:schemaRef ds:uri="623dbb25-5b45-481a-8e6e-98afcc47de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63709-556B-4B5B-8F32-F42731EB72D2}">
  <ds:schemaRefs>
    <ds:schemaRef ds:uri="http://schemas.microsoft.com/sharepoint/events"/>
  </ds:schemaRefs>
</ds:datastoreItem>
</file>

<file path=customXml/itemProps5.xml><?xml version="1.0" encoding="utf-8"?>
<ds:datastoreItem xmlns:ds="http://schemas.openxmlformats.org/officeDocument/2006/customXml" ds:itemID="{D0C97D0B-8099-4985-9292-2E80BF41FE03}">
  <ds:schemaRefs>
    <ds:schemaRef ds:uri="http://schemas.openxmlformats.org/officeDocument/2006/bibliography"/>
  </ds:schemaRefs>
</ds:datastoreItem>
</file>

<file path=customXml/itemProps6.xml><?xml version="1.0" encoding="utf-8"?>
<ds:datastoreItem xmlns:ds="http://schemas.openxmlformats.org/officeDocument/2006/customXml" ds:itemID="{3D6A4611-9586-467F-B2BD-4882A2E1AB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Template>
  <TotalTime>9</TotalTime>
  <Pages>8</Pages>
  <Words>2431</Words>
  <Characters>13372</Characters>
  <Application>Microsoft Office Word</Application>
  <DocSecurity>4</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Zanten, Marja van</dc:creator>
  <cp:keywords/>
  <cp:lastModifiedBy>Mensah, Isaac</cp:lastModifiedBy>
  <cp:revision>2</cp:revision>
  <cp:lastPrinted>2017-09-06T17:56:00Z</cp:lastPrinted>
  <dcterms:created xsi:type="dcterms:W3CDTF">2021-04-26T13:31:00Z</dcterms:created>
  <dcterms:modified xsi:type="dcterms:W3CDTF">2021-04-26T13:31:00Z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0x010100A9D1C15592ABC94BBCC4DB12BC7D47F7</vt:lpwstr>
  </property>
  <property fmtid="{D5CDD505-2E9C-101B-9397-08002B2CF9AE}" pid="3" name="_dlc_DocIdItemGuid">
    <vt:lpwstr>c3923bb6-b9fc-4abe-8900-a3712947bdb1</vt:lpwstr>
  </property>
</Properties>
</file>